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800"/>
        <w:jc w:val="center"/>
      </w:pPr>
      <w:r>
        <w:rPr>
          <w:rFonts w:ascii="Aptos Display" w:hAnsi="Aptos Display"/>
          <w:b/>
          <w:color w:val="12314A"/>
          <w:sz w:val="56"/>
        </w:rPr>
        <w:t>Blackjack Assessments and Examinations</w:t>
      </w:r>
    </w:p>
    <w:p>
      <w:pPr>
        <w:jc w:val="center"/>
      </w:pPr>
      <w:r>
        <w:rPr>
          <w:rFonts w:ascii="Aptos Display" w:hAnsi="Aptos Display"/>
          <w:b/>
          <w:color w:val="0B7285"/>
          <w:sz w:val="30"/>
        </w:rPr>
        <w:t>Question Bank, Practical Assessments and Answer Keys</w:t>
      </w:r>
    </w:p>
    <w:p>
      <w:pPr>
        <w:jc w:val="center"/>
      </w:pPr>
      <w:r>
        <w:rPr>
          <w:rFonts w:ascii="Aptos" w:hAnsi="Aptos"/>
          <w:b/>
          <w:color w:val="B7791F"/>
          <w:sz w:val="24"/>
        </w:rPr>
        <w:t>Six-Deck Shoe Blackjack • Dealer Stands on Soft 17 (S17)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Document control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Controlled 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Status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Management-controlled model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Version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1.0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Operational use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Requires property and jurisdiction approval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Rule standard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stands on all 17 totals, including soft 17</w:t>
            </w:r>
          </w:p>
        </w:tc>
      </w:tr>
    </w:tbl>
    <w:p>
      <w:pPr>
        <w:pStyle w:val="ManagementNotice"/>
        <w:jc w:val="center"/>
      </w:pPr>
      <w:r>
        <w:rPr>
          <w:rFonts w:ascii="Aptos" w:hAnsi="Aptos"/>
        </w:rPr>
        <w:t>Management must decide and approve all program durations, class sizes, passing scores, financial examples, floor-practice limits, and jurisdiction-specific requirements before use.</w:t>
      </w:r>
    </w:p>
    <w:p>
      <w:r>
        <w:br w:type="page"/>
      </w:r>
    </w:p>
    <w:p>
      <w:pPr>
        <w:pStyle w:val="Heading1"/>
        <w:pageBreakBefore w:val="0"/>
      </w:pPr>
      <w:r>
        <w:rPr>
          <w:rFonts w:ascii="Aptos" w:hAnsi="Aptos"/>
          <w:b/>
        </w:rPr>
        <w:t>Document Control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Controlled 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Document title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Blackjack Assessments and Examinations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Document number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BJ-TRN-005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Version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1.0 management-controlled model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Effective date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[MANAGEMENT TO APPROVE]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Review date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[MANAGEMENT TO APPROVE]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Table Games Training / Operations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Approved by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[INSERT APPROVING AUTHORITY]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Distribution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Controlled internal training document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Approval Page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Decision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Training School Manager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 / Return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Table Games Director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Approve / Return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Compliance / Legal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 / Conditions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Casino Manager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Final approval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Revision History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Change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Approver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1.0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[DATE]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Initial S17 model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[NAME]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[NAME]</w:t>
            </w:r>
          </w:p>
        </w:tc>
      </w:tr>
    </w:tbl>
    <w:p>
      <w:pPr>
        <w:pStyle w:val="Heading1"/>
        <w:pageBreakBefore w:val="0"/>
      </w:pPr>
      <w:r>
        <w:rPr>
          <w:rFonts w:ascii="Aptos" w:hAnsi="Aptos"/>
          <w:b/>
        </w:rPr>
        <w:t>Approved Blackjack Training Rule Sheet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Approved training rule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Six decks dealt from a shoe.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 dealt face up.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hole card; dealer checks for blackjack with an ace or ten-value up-card.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stands on all 17 totals, including soft 17.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draws on hard 16 or less and soft 16 or less.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Blackjack pays 3 to 2.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Standard winning wagers pay 1 to 1.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Insurance pays 2 to 1; even money is permitted.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Double down on any first two cards.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Double after split is permitted.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Pairs may be split to a maximum of four hands.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Aces may be split once; resplitting aces is not permitted.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Split aces receive one additional card each.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Blackjack after a split is 21 and pays 1 to 1.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Late surrender is not offered.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Mid-shoe entry is permitted unless management restricts it.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Cut card is placed about one and a half decks from the back.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Shuffle after the round in which the cut card appears.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Manual shuffle is fallback if the automatic shuffler is unavailable.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Side bets require a separately approved module.</w:t>
            </w:r>
          </w:p>
        </w:tc>
      </w:tr>
    </w:tbl>
    <w:p>
      <w:pPr>
        <w:pStyle w:val="ManagementNotice"/>
      </w:pPr>
      <w:r>
        <w:rPr>
          <w:rFonts w:ascii="Aptos" w:hAnsi="Aptos"/>
          <w:b w:val="0"/>
        </w:rPr>
        <w:t>Critical rule: an incorrect hit on soft 17, or an incorrect stand below 17, is a critical-control failure requiring immediate correction, remediation, and reassessment.</w:t>
      </w:r>
    </w:p>
    <w:p>
      <w:pPr>
        <w:pStyle w:val="Heading1"/>
        <w:pageBreakBefore/>
      </w:pPr>
      <w:r>
        <w:rPr>
          <w:rFonts w:ascii="Aptos" w:hAnsi="Aptos"/>
          <w:b/>
        </w:rPr>
        <w:t>Assessment Administration</w:t>
      </w:r>
    </w:p>
    <w:p>
      <w:pPr>
        <w:pStyle w:val="ListBullet"/>
      </w:pPr>
      <w:r>
        <w:rPr>
          <w:rFonts w:ascii="Aptos" w:hAnsi="Aptos"/>
          <w:b w:val="0"/>
        </w:rPr>
        <w:t>Use controlled versions and secure keys.</w:t>
      </w:r>
    </w:p>
    <w:p>
      <w:pPr>
        <w:pStyle w:val="ListBullet"/>
      </w:pPr>
      <w:r>
        <w:rPr>
          <w:rFonts w:ascii="Aptos" w:hAnsi="Aptos"/>
          <w:b w:val="0"/>
        </w:rPr>
        <w:t>Do not coach during scored attempts.</w:t>
      </w:r>
    </w:p>
    <w:p>
      <w:pPr>
        <w:pStyle w:val="ListBullet"/>
      </w:pPr>
      <w:r>
        <w:rPr>
          <w:rFonts w:ascii="Aptos" w:hAnsi="Aptos"/>
          <w:b w:val="0"/>
        </w:rPr>
        <w:t>Record critical failures separately.</w:t>
      </w:r>
    </w:p>
    <w:p>
      <w:pPr>
        <w:pStyle w:val="ListBullet"/>
      </w:pPr>
      <w:r>
        <w:rPr>
          <w:rFonts w:ascii="Aptos" w:hAnsi="Aptos"/>
          <w:b w:val="0"/>
        </w:rPr>
        <w:t>Use second review for disputed finals.</w:t>
      </w:r>
    </w:p>
    <w:p>
      <w:pPr>
        <w:pStyle w:val="ListBullet"/>
      </w:pPr>
      <w:r>
        <w:rPr>
          <w:rFonts w:ascii="Aptos" w:hAnsi="Aptos"/>
          <w:b w:val="0"/>
        </w:rPr>
        <w:t>Management approves scores and reassessment limits.</w:t>
      </w:r>
    </w:p>
    <w:p>
      <w:pPr>
        <w:pStyle w:val="Heading1"/>
        <w:pageBreakBefore/>
      </w:pPr>
      <w:r>
        <w:rPr>
          <w:rFonts w:ascii="Aptos" w:hAnsi="Aptos"/>
          <w:b/>
        </w:rPr>
        <w:t>Part A — 100 Multiple-Choice Questions</w:t>
      </w:r>
    </w:p>
    <w:p>
      <w:r>
        <w:rPr>
          <w:rFonts w:ascii="Aptos" w:hAnsi="Aptos"/>
          <w:b/>
        </w:rPr>
        <w:t>1. What does the dealer do with A-6?</w:t>
      </w:r>
    </w:p>
    <w:p>
      <w:pPr>
        <w:pStyle w:val="ListBullet"/>
      </w:pPr>
      <w:r>
        <w:rPr>
          <w:rFonts w:ascii="Aptos" w:hAnsi="Aptos"/>
          <w:b w:val="0"/>
        </w:rPr>
        <w:t>A. Hit</w:t>
      </w:r>
    </w:p>
    <w:p>
      <w:pPr>
        <w:pStyle w:val="ListBullet"/>
      </w:pPr>
      <w:r>
        <w:rPr>
          <w:rFonts w:ascii="Aptos" w:hAnsi="Aptos"/>
          <w:b w:val="0"/>
        </w:rPr>
        <w:t>B. Stand</w:t>
      </w:r>
    </w:p>
    <w:p>
      <w:pPr>
        <w:pStyle w:val="ListBullet"/>
      </w:pPr>
      <w:r>
        <w:rPr>
          <w:rFonts w:ascii="Aptos" w:hAnsi="Aptos"/>
          <w:b w:val="0"/>
        </w:rPr>
        <w:t>C. Offer surrender</w:t>
      </w:r>
    </w:p>
    <w:p>
      <w:pPr>
        <w:pStyle w:val="ListBullet"/>
      </w:pPr>
      <w:r>
        <w:rPr>
          <w:rFonts w:ascii="Aptos" w:hAnsi="Aptos"/>
          <w:b w:val="0"/>
        </w:rPr>
        <w:t>D. Ask the player</w:t>
      </w:r>
    </w:p>
    <w:p>
      <w:r>
        <w:rPr>
          <w:rFonts w:ascii="Aptos" w:hAnsi="Aptos"/>
          <w:b/>
        </w:rPr>
        <w:t>2. When may a dealer change a completed payout?</w:t>
      </w:r>
    </w:p>
    <w:p>
      <w:pPr>
        <w:pStyle w:val="ListBullet"/>
      </w:pPr>
      <w:r>
        <w:rPr>
          <w:rFonts w:ascii="Aptos" w:hAnsi="Aptos"/>
          <w:b w:val="0"/>
        </w:rPr>
        <w:t>A. At discretion</w:t>
      </w:r>
    </w:p>
    <w:p>
      <w:pPr>
        <w:pStyle w:val="ListBullet"/>
      </w:pPr>
      <w:r>
        <w:rPr>
          <w:rFonts w:ascii="Aptos" w:hAnsi="Aptos"/>
          <w:b w:val="0"/>
        </w:rPr>
        <w:t>B. After authorized review</w:t>
      </w:r>
    </w:p>
    <w:p>
      <w:pPr>
        <w:pStyle w:val="ListBullet"/>
      </w:pPr>
      <w:r>
        <w:rPr>
          <w:rFonts w:ascii="Aptos" w:hAnsi="Aptos"/>
          <w:b w:val="0"/>
        </w:rPr>
        <w:t>C. Whenever asked</w:t>
      </w:r>
    </w:p>
    <w:p>
      <w:pPr>
        <w:pStyle w:val="ListBullet"/>
      </w:pPr>
      <w:r>
        <w:rPr>
          <w:rFonts w:ascii="Aptos" w:hAnsi="Aptos"/>
          <w:b w:val="0"/>
        </w:rPr>
        <w:t>D. Never document</w:t>
      </w:r>
    </w:p>
    <w:p>
      <w:r>
        <w:rPr>
          <w:rFonts w:ascii="Aptos" w:hAnsi="Aptos"/>
          <w:b/>
        </w:rPr>
        <w:t>3. Response to ambiguous signal?</w:t>
      </w:r>
    </w:p>
    <w:p>
      <w:pPr>
        <w:pStyle w:val="ListBullet"/>
      </w:pPr>
      <w:r>
        <w:rPr>
          <w:rFonts w:ascii="Aptos" w:hAnsi="Aptos"/>
          <w:b w:val="0"/>
        </w:rPr>
        <w:t>A. Guess</w:t>
      </w:r>
    </w:p>
    <w:p>
      <w:pPr>
        <w:pStyle w:val="ListBullet"/>
      </w:pPr>
      <w:r>
        <w:rPr>
          <w:rFonts w:ascii="Aptos" w:hAnsi="Aptos"/>
          <w:b w:val="0"/>
        </w:rPr>
        <w:t>B. Ask for clear signal</w:t>
      </w:r>
    </w:p>
    <w:p>
      <w:pPr>
        <w:pStyle w:val="ListBullet"/>
      </w:pPr>
      <w:r>
        <w:rPr>
          <w:rFonts w:ascii="Aptos" w:hAnsi="Aptos"/>
          <w:b w:val="0"/>
        </w:rPr>
        <w:t>C. Always stand</w:t>
      </w:r>
    </w:p>
    <w:p>
      <w:pPr>
        <w:pStyle w:val="ListBullet"/>
      </w:pPr>
      <w:r>
        <w:rPr>
          <w:rFonts w:ascii="Aptos" w:hAnsi="Aptos"/>
          <w:b w:val="0"/>
        </w:rPr>
        <w:t>D. Call security</w:t>
      </w:r>
    </w:p>
    <w:p>
      <w:r>
        <w:rPr>
          <w:rFonts w:ascii="Aptos" w:hAnsi="Aptos"/>
          <w:b/>
        </w:rPr>
        <w:t>4. Blackjack after split?</w:t>
      </w:r>
    </w:p>
    <w:p>
      <w:pPr>
        <w:pStyle w:val="ListBullet"/>
      </w:pPr>
      <w:r>
        <w:rPr>
          <w:rFonts w:ascii="Aptos" w:hAnsi="Aptos"/>
          <w:b w:val="0"/>
        </w:rPr>
        <w:t>A. 3:2</w:t>
      </w:r>
    </w:p>
    <w:p>
      <w:pPr>
        <w:pStyle w:val="ListBullet"/>
      </w:pPr>
      <w:r>
        <w:rPr>
          <w:rFonts w:ascii="Aptos" w:hAnsi="Aptos"/>
          <w:b w:val="0"/>
        </w:rPr>
        <w:t>B. 2:1</w:t>
      </w:r>
    </w:p>
    <w:p>
      <w:pPr>
        <w:pStyle w:val="ListBullet"/>
      </w:pPr>
      <w:r>
        <w:rPr>
          <w:rFonts w:ascii="Aptos" w:hAnsi="Aptos"/>
          <w:b w:val="0"/>
        </w:rPr>
        <w:t>C. 21 paying 1:1</w:t>
      </w:r>
    </w:p>
    <w:p>
      <w:pPr>
        <w:pStyle w:val="ListBullet"/>
      </w:pPr>
      <w:r>
        <w:rPr>
          <w:rFonts w:ascii="Aptos" w:hAnsi="Aptos"/>
          <w:b w:val="0"/>
        </w:rPr>
        <w:t>D. Always push</w:t>
      </w:r>
    </w:p>
    <w:p>
      <w:r>
        <w:rPr>
          <w:rFonts w:ascii="Aptos" w:hAnsi="Aptos"/>
          <w:b/>
        </w:rPr>
        <w:t>5. When is insurance offered?</w:t>
      </w:r>
    </w:p>
    <w:p>
      <w:pPr>
        <w:pStyle w:val="ListBullet"/>
      </w:pPr>
      <w:r>
        <w:rPr>
          <w:rFonts w:ascii="Aptos" w:hAnsi="Aptos"/>
          <w:b w:val="0"/>
        </w:rPr>
        <w:t>A. Dealer ace</w:t>
      </w:r>
    </w:p>
    <w:p>
      <w:pPr>
        <w:pStyle w:val="ListBullet"/>
      </w:pPr>
      <w:r>
        <w:rPr>
          <w:rFonts w:ascii="Aptos" w:hAnsi="Aptos"/>
          <w:b w:val="0"/>
        </w:rPr>
        <w:t>B. Dealer ten</w:t>
      </w:r>
    </w:p>
    <w:p>
      <w:pPr>
        <w:pStyle w:val="ListBullet"/>
      </w:pPr>
      <w:r>
        <w:rPr>
          <w:rFonts w:ascii="Aptos" w:hAnsi="Aptos"/>
          <w:b w:val="0"/>
        </w:rPr>
        <w:t>C. Player 20</w:t>
      </w:r>
    </w:p>
    <w:p>
      <w:pPr>
        <w:pStyle w:val="ListBullet"/>
      </w:pPr>
      <w:r>
        <w:rPr>
          <w:rFonts w:ascii="Aptos" w:hAnsi="Aptos"/>
          <w:b w:val="0"/>
        </w:rPr>
        <w:t>D. After dealer draws</w:t>
      </w:r>
    </w:p>
    <w:p>
      <w:r>
        <w:rPr>
          <w:rFonts w:ascii="Aptos" w:hAnsi="Aptos"/>
          <w:b/>
        </w:rPr>
        <w:t>6. Cash buy-in visibility?</w:t>
      </w:r>
    </w:p>
    <w:p>
      <w:pPr>
        <w:pStyle w:val="ListBullet"/>
      </w:pPr>
      <w:r>
        <w:rPr>
          <w:rFonts w:ascii="Aptos" w:hAnsi="Aptos"/>
          <w:b w:val="0"/>
        </w:rPr>
        <w:t>A. Only chips</w:t>
      </w:r>
    </w:p>
    <w:p>
      <w:pPr>
        <w:pStyle w:val="ListBullet"/>
      </w:pPr>
      <w:r>
        <w:rPr>
          <w:rFonts w:ascii="Aptos" w:hAnsi="Aptos"/>
          <w:b w:val="0"/>
        </w:rPr>
        <w:t>B. Cash visible until counted/dropped</w:t>
      </w:r>
    </w:p>
    <w:p>
      <w:pPr>
        <w:pStyle w:val="ListBullet"/>
      </w:pPr>
      <w:r>
        <w:rPr>
          <w:rFonts w:ascii="Aptos" w:hAnsi="Aptos"/>
          <w:b w:val="0"/>
        </w:rPr>
        <w:t>C. Nothing</w:t>
      </w:r>
    </w:p>
    <w:p>
      <w:pPr>
        <w:pStyle w:val="ListBullet"/>
      </w:pPr>
      <w:r>
        <w:rPr>
          <w:rFonts w:ascii="Aptos" w:hAnsi="Aptos"/>
          <w:b w:val="0"/>
        </w:rPr>
        <w:t>D. ID only</w:t>
      </w:r>
    </w:p>
    <w:p>
      <w:r>
        <w:rPr>
          <w:rFonts w:ascii="Aptos" w:hAnsi="Aptos"/>
          <w:b/>
        </w:rPr>
        <w:t>7. Material dispute response?</w:t>
      </w:r>
    </w:p>
    <w:p>
      <w:pPr>
        <w:pStyle w:val="ListBullet"/>
      </w:pPr>
      <w:r>
        <w:rPr>
          <w:rFonts w:ascii="Aptos" w:hAnsi="Aptos"/>
          <w:b w:val="0"/>
        </w:rPr>
        <w:t>A. Move cards</w:t>
      </w:r>
    </w:p>
    <w:p>
      <w:pPr>
        <w:pStyle w:val="ListBullet"/>
      </w:pPr>
      <w:r>
        <w:rPr>
          <w:rFonts w:ascii="Aptos" w:hAnsi="Aptos"/>
          <w:b w:val="0"/>
        </w:rPr>
        <w:t>B. Protect layout and call supervisor</w:t>
      </w:r>
    </w:p>
    <w:p>
      <w:pPr>
        <w:pStyle w:val="ListBullet"/>
      </w:pPr>
      <w:r>
        <w:rPr>
          <w:rFonts w:ascii="Aptos" w:hAnsi="Aptos"/>
          <w:b w:val="0"/>
        </w:rPr>
        <w:t>C. Promise refund</w:t>
      </w:r>
    </w:p>
    <w:p>
      <w:pPr>
        <w:pStyle w:val="ListBullet"/>
      </w:pPr>
      <w:r>
        <w:rPr>
          <w:rFonts w:ascii="Aptos" w:hAnsi="Aptos"/>
          <w:b w:val="0"/>
        </w:rPr>
        <w:t>D. Argue</w:t>
      </w:r>
    </w:p>
    <w:p>
      <w:r>
        <w:rPr>
          <w:rFonts w:ascii="Aptos" w:hAnsi="Aptos"/>
          <w:b/>
        </w:rPr>
        <w:t>8. Is card counting automatically cheating?</w:t>
      </w:r>
    </w:p>
    <w:p>
      <w:pPr>
        <w:pStyle w:val="ListBullet"/>
      </w:pPr>
      <w:r>
        <w:rPr>
          <w:rFonts w:ascii="Aptos" w:hAnsi="Aptos"/>
          <w:b w:val="0"/>
        </w:rPr>
        <w:t>A. Yes</w:t>
      </w:r>
    </w:p>
    <w:p>
      <w:pPr>
        <w:pStyle w:val="ListBullet"/>
      </w:pPr>
      <w:r>
        <w:rPr>
          <w:rFonts w:ascii="Aptos" w:hAnsi="Aptos"/>
          <w:b w:val="0"/>
        </w:rPr>
        <w:t>B. No</w:t>
      </w:r>
    </w:p>
    <w:p>
      <w:pPr>
        <w:pStyle w:val="ListBullet"/>
      </w:pPr>
      <w:r>
        <w:rPr>
          <w:rFonts w:ascii="Aptos" w:hAnsi="Aptos"/>
          <w:b w:val="0"/>
        </w:rPr>
        <w:t>C. High bets only</w:t>
      </w:r>
    </w:p>
    <w:p>
      <w:pPr>
        <w:pStyle w:val="ListBullet"/>
      </w:pPr>
      <w:r>
        <w:rPr>
          <w:rFonts w:ascii="Aptos" w:hAnsi="Aptos"/>
          <w:b w:val="0"/>
        </w:rPr>
        <w:t>D. After one shoe</w:t>
      </w:r>
    </w:p>
    <w:p>
      <w:r>
        <w:rPr>
          <w:rFonts w:ascii="Aptos" w:hAnsi="Aptos"/>
          <w:b/>
        </w:rPr>
        <w:t>9. Dealer action on soft 16?</w:t>
      </w:r>
    </w:p>
    <w:p>
      <w:pPr>
        <w:pStyle w:val="ListBullet"/>
      </w:pPr>
      <w:r>
        <w:rPr>
          <w:rFonts w:ascii="Aptos" w:hAnsi="Aptos"/>
          <w:b w:val="0"/>
        </w:rPr>
        <w:t>A. Stand</w:t>
      </w:r>
    </w:p>
    <w:p>
      <w:pPr>
        <w:pStyle w:val="ListBullet"/>
      </w:pPr>
      <w:r>
        <w:rPr>
          <w:rFonts w:ascii="Aptos" w:hAnsi="Aptos"/>
          <w:b w:val="0"/>
        </w:rPr>
        <w:t>B. Draw</w:t>
      </w:r>
    </w:p>
    <w:p>
      <w:pPr>
        <w:pStyle w:val="ListBullet"/>
      </w:pPr>
      <w:r>
        <w:rPr>
          <w:rFonts w:ascii="Aptos" w:hAnsi="Aptos"/>
          <w:b w:val="0"/>
        </w:rPr>
        <w:t>C. Split</w:t>
      </w:r>
    </w:p>
    <w:p>
      <w:pPr>
        <w:pStyle w:val="ListBullet"/>
      </w:pPr>
      <w:r>
        <w:rPr>
          <w:rFonts w:ascii="Aptos" w:hAnsi="Aptos"/>
          <w:b w:val="0"/>
        </w:rPr>
        <w:t>D. Double</w:t>
      </w:r>
    </w:p>
    <w:p>
      <w:r>
        <w:rPr>
          <w:rFonts w:ascii="Aptos" w:hAnsi="Aptos"/>
          <w:b/>
        </w:rPr>
        <w:t>10. Before using model amounts?</w:t>
      </w:r>
    </w:p>
    <w:p>
      <w:pPr>
        <w:pStyle w:val="ListBullet"/>
      </w:pPr>
      <w:r>
        <w:rPr>
          <w:rFonts w:ascii="Aptos" w:hAnsi="Aptos"/>
          <w:b w:val="0"/>
        </w:rPr>
        <w:t>A. Nothing</w:t>
      </w:r>
    </w:p>
    <w:p>
      <w:pPr>
        <w:pStyle w:val="ListBullet"/>
      </w:pPr>
      <w:r>
        <w:rPr>
          <w:rFonts w:ascii="Aptos" w:hAnsi="Aptos"/>
          <w:b w:val="0"/>
        </w:rPr>
        <w:t>B. Management approval</w:t>
      </w:r>
    </w:p>
    <w:p>
      <w:pPr>
        <w:pStyle w:val="ListBullet"/>
      </w:pPr>
      <w:r>
        <w:rPr>
          <w:rFonts w:ascii="Aptos" w:hAnsi="Aptos"/>
          <w:b w:val="0"/>
        </w:rPr>
        <w:t>C. Player vote</w:t>
      </w:r>
    </w:p>
    <w:p>
      <w:pPr>
        <w:pStyle w:val="ListBullet"/>
      </w:pPr>
      <w:r>
        <w:rPr>
          <w:rFonts w:ascii="Aptos" w:hAnsi="Aptos"/>
          <w:b w:val="0"/>
        </w:rPr>
        <w:t>D. Dealer preference</w:t>
      </w:r>
    </w:p>
    <w:p>
      <w:r>
        <w:rPr>
          <w:rFonts w:ascii="Aptos" w:hAnsi="Aptos"/>
          <w:b/>
        </w:rPr>
        <w:t>11. What does the dealer do with A-6?</w:t>
      </w:r>
    </w:p>
    <w:p>
      <w:pPr>
        <w:pStyle w:val="ListBullet"/>
      </w:pPr>
      <w:r>
        <w:rPr>
          <w:rFonts w:ascii="Aptos" w:hAnsi="Aptos"/>
          <w:b w:val="0"/>
        </w:rPr>
        <w:t>A. Hit</w:t>
      </w:r>
    </w:p>
    <w:p>
      <w:pPr>
        <w:pStyle w:val="ListBullet"/>
      </w:pPr>
      <w:r>
        <w:rPr>
          <w:rFonts w:ascii="Aptos" w:hAnsi="Aptos"/>
          <w:b w:val="0"/>
        </w:rPr>
        <w:t>B. Stand</w:t>
      </w:r>
    </w:p>
    <w:p>
      <w:pPr>
        <w:pStyle w:val="ListBullet"/>
      </w:pPr>
      <w:r>
        <w:rPr>
          <w:rFonts w:ascii="Aptos" w:hAnsi="Aptos"/>
          <w:b w:val="0"/>
        </w:rPr>
        <w:t>C. Offer surrender</w:t>
      </w:r>
    </w:p>
    <w:p>
      <w:pPr>
        <w:pStyle w:val="ListBullet"/>
      </w:pPr>
      <w:r>
        <w:rPr>
          <w:rFonts w:ascii="Aptos" w:hAnsi="Aptos"/>
          <w:b w:val="0"/>
        </w:rPr>
        <w:t>D. Ask the player</w:t>
      </w:r>
    </w:p>
    <w:p>
      <w:r>
        <w:rPr>
          <w:rFonts w:ascii="Aptos" w:hAnsi="Aptos"/>
          <w:b/>
        </w:rPr>
        <w:t>12. When may a dealer change a completed payout?</w:t>
      </w:r>
    </w:p>
    <w:p>
      <w:pPr>
        <w:pStyle w:val="ListBullet"/>
      </w:pPr>
      <w:r>
        <w:rPr>
          <w:rFonts w:ascii="Aptos" w:hAnsi="Aptos"/>
          <w:b w:val="0"/>
        </w:rPr>
        <w:t>A. At discretion</w:t>
      </w:r>
    </w:p>
    <w:p>
      <w:pPr>
        <w:pStyle w:val="ListBullet"/>
      </w:pPr>
      <w:r>
        <w:rPr>
          <w:rFonts w:ascii="Aptos" w:hAnsi="Aptos"/>
          <w:b w:val="0"/>
        </w:rPr>
        <w:t>B. After authorized review</w:t>
      </w:r>
    </w:p>
    <w:p>
      <w:pPr>
        <w:pStyle w:val="ListBullet"/>
      </w:pPr>
      <w:r>
        <w:rPr>
          <w:rFonts w:ascii="Aptos" w:hAnsi="Aptos"/>
          <w:b w:val="0"/>
        </w:rPr>
        <w:t>C. Whenever asked</w:t>
      </w:r>
    </w:p>
    <w:p>
      <w:pPr>
        <w:pStyle w:val="ListBullet"/>
      </w:pPr>
      <w:r>
        <w:rPr>
          <w:rFonts w:ascii="Aptos" w:hAnsi="Aptos"/>
          <w:b w:val="0"/>
        </w:rPr>
        <w:t>D. Never document</w:t>
      </w:r>
    </w:p>
    <w:p>
      <w:r>
        <w:rPr>
          <w:rFonts w:ascii="Aptos" w:hAnsi="Aptos"/>
          <w:b/>
        </w:rPr>
        <w:t>13. Response to ambiguous signal?</w:t>
      </w:r>
    </w:p>
    <w:p>
      <w:pPr>
        <w:pStyle w:val="ListBullet"/>
      </w:pPr>
      <w:r>
        <w:rPr>
          <w:rFonts w:ascii="Aptos" w:hAnsi="Aptos"/>
          <w:b w:val="0"/>
        </w:rPr>
        <w:t>A. Guess</w:t>
      </w:r>
    </w:p>
    <w:p>
      <w:pPr>
        <w:pStyle w:val="ListBullet"/>
      </w:pPr>
      <w:r>
        <w:rPr>
          <w:rFonts w:ascii="Aptos" w:hAnsi="Aptos"/>
          <w:b w:val="0"/>
        </w:rPr>
        <w:t>B. Ask for clear signal</w:t>
      </w:r>
    </w:p>
    <w:p>
      <w:pPr>
        <w:pStyle w:val="ListBullet"/>
      </w:pPr>
      <w:r>
        <w:rPr>
          <w:rFonts w:ascii="Aptos" w:hAnsi="Aptos"/>
          <w:b w:val="0"/>
        </w:rPr>
        <w:t>C. Always stand</w:t>
      </w:r>
    </w:p>
    <w:p>
      <w:pPr>
        <w:pStyle w:val="ListBullet"/>
      </w:pPr>
      <w:r>
        <w:rPr>
          <w:rFonts w:ascii="Aptos" w:hAnsi="Aptos"/>
          <w:b w:val="0"/>
        </w:rPr>
        <w:t>D. Call security</w:t>
      </w:r>
    </w:p>
    <w:p>
      <w:r>
        <w:rPr>
          <w:rFonts w:ascii="Aptos" w:hAnsi="Aptos"/>
          <w:b/>
        </w:rPr>
        <w:t>14. Blackjack after split?</w:t>
      </w:r>
    </w:p>
    <w:p>
      <w:pPr>
        <w:pStyle w:val="ListBullet"/>
      </w:pPr>
      <w:r>
        <w:rPr>
          <w:rFonts w:ascii="Aptos" w:hAnsi="Aptos"/>
          <w:b w:val="0"/>
        </w:rPr>
        <w:t>A. 3:2</w:t>
      </w:r>
    </w:p>
    <w:p>
      <w:pPr>
        <w:pStyle w:val="ListBullet"/>
      </w:pPr>
      <w:r>
        <w:rPr>
          <w:rFonts w:ascii="Aptos" w:hAnsi="Aptos"/>
          <w:b w:val="0"/>
        </w:rPr>
        <w:t>B. 2:1</w:t>
      </w:r>
    </w:p>
    <w:p>
      <w:pPr>
        <w:pStyle w:val="ListBullet"/>
      </w:pPr>
      <w:r>
        <w:rPr>
          <w:rFonts w:ascii="Aptos" w:hAnsi="Aptos"/>
          <w:b w:val="0"/>
        </w:rPr>
        <w:t>C. 21 paying 1:1</w:t>
      </w:r>
    </w:p>
    <w:p>
      <w:pPr>
        <w:pStyle w:val="ListBullet"/>
      </w:pPr>
      <w:r>
        <w:rPr>
          <w:rFonts w:ascii="Aptos" w:hAnsi="Aptos"/>
          <w:b w:val="0"/>
        </w:rPr>
        <w:t>D. Always push</w:t>
      </w:r>
    </w:p>
    <w:p>
      <w:r>
        <w:rPr>
          <w:rFonts w:ascii="Aptos" w:hAnsi="Aptos"/>
          <w:b/>
        </w:rPr>
        <w:t>15. When is insurance offered?</w:t>
      </w:r>
    </w:p>
    <w:p>
      <w:pPr>
        <w:pStyle w:val="ListBullet"/>
      </w:pPr>
      <w:r>
        <w:rPr>
          <w:rFonts w:ascii="Aptos" w:hAnsi="Aptos"/>
          <w:b w:val="0"/>
        </w:rPr>
        <w:t>A. Dealer ace</w:t>
      </w:r>
    </w:p>
    <w:p>
      <w:pPr>
        <w:pStyle w:val="ListBullet"/>
      </w:pPr>
      <w:r>
        <w:rPr>
          <w:rFonts w:ascii="Aptos" w:hAnsi="Aptos"/>
          <w:b w:val="0"/>
        </w:rPr>
        <w:t>B. Dealer ten</w:t>
      </w:r>
    </w:p>
    <w:p>
      <w:pPr>
        <w:pStyle w:val="ListBullet"/>
      </w:pPr>
      <w:r>
        <w:rPr>
          <w:rFonts w:ascii="Aptos" w:hAnsi="Aptos"/>
          <w:b w:val="0"/>
        </w:rPr>
        <w:t>C. Player 20</w:t>
      </w:r>
    </w:p>
    <w:p>
      <w:pPr>
        <w:pStyle w:val="ListBullet"/>
      </w:pPr>
      <w:r>
        <w:rPr>
          <w:rFonts w:ascii="Aptos" w:hAnsi="Aptos"/>
          <w:b w:val="0"/>
        </w:rPr>
        <w:t>D. After dealer draws</w:t>
      </w:r>
    </w:p>
    <w:p>
      <w:r>
        <w:rPr>
          <w:rFonts w:ascii="Aptos" w:hAnsi="Aptos"/>
          <w:b/>
        </w:rPr>
        <w:t>16. Cash buy-in visibility?</w:t>
      </w:r>
    </w:p>
    <w:p>
      <w:pPr>
        <w:pStyle w:val="ListBullet"/>
      </w:pPr>
      <w:r>
        <w:rPr>
          <w:rFonts w:ascii="Aptos" w:hAnsi="Aptos"/>
          <w:b w:val="0"/>
        </w:rPr>
        <w:t>A. Only chips</w:t>
      </w:r>
    </w:p>
    <w:p>
      <w:pPr>
        <w:pStyle w:val="ListBullet"/>
      </w:pPr>
      <w:r>
        <w:rPr>
          <w:rFonts w:ascii="Aptos" w:hAnsi="Aptos"/>
          <w:b w:val="0"/>
        </w:rPr>
        <w:t>B. Cash visible until counted/dropped</w:t>
      </w:r>
    </w:p>
    <w:p>
      <w:pPr>
        <w:pStyle w:val="ListBullet"/>
      </w:pPr>
      <w:r>
        <w:rPr>
          <w:rFonts w:ascii="Aptos" w:hAnsi="Aptos"/>
          <w:b w:val="0"/>
        </w:rPr>
        <w:t>C. Nothing</w:t>
      </w:r>
    </w:p>
    <w:p>
      <w:pPr>
        <w:pStyle w:val="ListBullet"/>
      </w:pPr>
      <w:r>
        <w:rPr>
          <w:rFonts w:ascii="Aptos" w:hAnsi="Aptos"/>
          <w:b w:val="0"/>
        </w:rPr>
        <w:t>D. ID only</w:t>
      </w:r>
    </w:p>
    <w:p>
      <w:r>
        <w:rPr>
          <w:rFonts w:ascii="Aptos" w:hAnsi="Aptos"/>
          <w:b/>
        </w:rPr>
        <w:t>17. Material dispute response?</w:t>
      </w:r>
    </w:p>
    <w:p>
      <w:pPr>
        <w:pStyle w:val="ListBullet"/>
      </w:pPr>
      <w:r>
        <w:rPr>
          <w:rFonts w:ascii="Aptos" w:hAnsi="Aptos"/>
          <w:b w:val="0"/>
        </w:rPr>
        <w:t>A. Move cards</w:t>
      </w:r>
    </w:p>
    <w:p>
      <w:pPr>
        <w:pStyle w:val="ListBullet"/>
      </w:pPr>
      <w:r>
        <w:rPr>
          <w:rFonts w:ascii="Aptos" w:hAnsi="Aptos"/>
          <w:b w:val="0"/>
        </w:rPr>
        <w:t>B. Protect layout and call supervisor</w:t>
      </w:r>
    </w:p>
    <w:p>
      <w:pPr>
        <w:pStyle w:val="ListBullet"/>
      </w:pPr>
      <w:r>
        <w:rPr>
          <w:rFonts w:ascii="Aptos" w:hAnsi="Aptos"/>
          <w:b w:val="0"/>
        </w:rPr>
        <w:t>C. Promise refund</w:t>
      </w:r>
    </w:p>
    <w:p>
      <w:pPr>
        <w:pStyle w:val="ListBullet"/>
      </w:pPr>
      <w:r>
        <w:rPr>
          <w:rFonts w:ascii="Aptos" w:hAnsi="Aptos"/>
          <w:b w:val="0"/>
        </w:rPr>
        <w:t>D. Argue</w:t>
      </w:r>
    </w:p>
    <w:p>
      <w:r>
        <w:rPr>
          <w:rFonts w:ascii="Aptos" w:hAnsi="Aptos"/>
          <w:b/>
        </w:rPr>
        <w:t>18. Is card counting automatically cheating?</w:t>
      </w:r>
    </w:p>
    <w:p>
      <w:pPr>
        <w:pStyle w:val="ListBullet"/>
      </w:pPr>
      <w:r>
        <w:rPr>
          <w:rFonts w:ascii="Aptos" w:hAnsi="Aptos"/>
          <w:b w:val="0"/>
        </w:rPr>
        <w:t>A. Yes</w:t>
      </w:r>
    </w:p>
    <w:p>
      <w:pPr>
        <w:pStyle w:val="ListBullet"/>
      </w:pPr>
      <w:r>
        <w:rPr>
          <w:rFonts w:ascii="Aptos" w:hAnsi="Aptos"/>
          <w:b w:val="0"/>
        </w:rPr>
        <w:t>B. No</w:t>
      </w:r>
    </w:p>
    <w:p>
      <w:pPr>
        <w:pStyle w:val="ListBullet"/>
      </w:pPr>
      <w:r>
        <w:rPr>
          <w:rFonts w:ascii="Aptos" w:hAnsi="Aptos"/>
          <w:b w:val="0"/>
        </w:rPr>
        <w:t>C. High bets only</w:t>
      </w:r>
    </w:p>
    <w:p>
      <w:pPr>
        <w:pStyle w:val="ListBullet"/>
      </w:pPr>
      <w:r>
        <w:rPr>
          <w:rFonts w:ascii="Aptos" w:hAnsi="Aptos"/>
          <w:b w:val="0"/>
        </w:rPr>
        <w:t>D. After one shoe</w:t>
      </w:r>
    </w:p>
    <w:p>
      <w:r>
        <w:rPr>
          <w:rFonts w:ascii="Aptos" w:hAnsi="Aptos"/>
          <w:b/>
        </w:rPr>
        <w:t>19. Dealer action on soft 16?</w:t>
      </w:r>
    </w:p>
    <w:p>
      <w:pPr>
        <w:pStyle w:val="ListBullet"/>
      </w:pPr>
      <w:r>
        <w:rPr>
          <w:rFonts w:ascii="Aptos" w:hAnsi="Aptos"/>
          <w:b w:val="0"/>
        </w:rPr>
        <w:t>A. Stand</w:t>
      </w:r>
    </w:p>
    <w:p>
      <w:pPr>
        <w:pStyle w:val="ListBullet"/>
      </w:pPr>
      <w:r>
        <w:rPr>
          <w:rFonts w:ascii="Aptos" w:hAnsi="Aptos"/>
          <w:b w:val="0"/>
        </w:rPr>
        <w:t>B. Draw</w:t>
      </w:r>
    </w:p>
    <w:p>
      <w:pPr>
        <w:pStyle w:val="ListBullet"/>
      </w:pPr>
      <w:r>
        <w:rPr>
          <w:rFonts w:ascii="Aptos" w:hAnsi="Aptos"/>
          <w:b w:val="0"/>
        </w:rPr>
        <w:t>C. Split</w:t>
      </w:r>
    </w:p>
    <w:p>
      <w:pPr>
        <w:pStyle w:val="ListBullet"/>
      </w:pPr>
      <w:r>
        <w:rPr>
          <w:rFonts w:ascii="Aptos" w:hAnsi="Aptos"/>
          <w:b w:val="0"/>
        </w:rPr>
        <w:t>D. Double</w:t>
      </w:r>
    </w:p>
    <w:p>
      <w:r>
        <w:rPr>
          <w:rFonts w:ascii="Aptos" w:hAnsi="Aptos"/>
          <w:b/>
        </w:rPr>
        <w:t>20. Before using model amounts?</w:t>
      </w:r>
    </w:p>
    <w:p>
      <w:pPr>
        <w:pStyle w:val="ListBullet"/>
      </w:pPr>
      <w:r>
        <w:rPr>
          <w:rFonts w:ascii="Aptos" w:hAnsi="Aptos"/>
          <w:b w:val="0"/>
        </w:rPr>
        <w:t>A. Nothing</w:t>
      </w:r>
    </w:p>
    <w:p>
      <w:pPr>
        <w:pStyle w:val="ListBullet"/>
      </w:pPr>
      <w:r>
        <w:rPr>
          <w:rFonts w:ascii="Aptos" w:hAnsi="Aptos"/>
          <w:b w:val="0"/>
        </w:rPr>
        <w:t>B. Management approval</w:t>
      </w:r>
    </w:p>
    <w:p>
      <w:pPr>
        <w:pStyle w:val="ListBullet"/>
      </w:pPr>
      <w:r>
        <w:rPr>
          <w:rFonts w:ascii="Aptos" w:hAnsi="Aptos"/>
          <w:b w:val="0"/>
        </w:rPr>
        <w:t>C. Player vote</w:t>
      </w:r>
    </w:p>
    <w:p>
      <w:pPr>
        <w:pStyle w:val="ListBullet"/>
      </w:pPr>
      <w:r>
        <w:rPr>
          <w:rFonts w:ascii="Aptos" w:hAnsi="Aptos"/>
          <w:b w:val="0"/>
        </w:rPr>
        <w:t>D. Dealer preference</w:t>
      </w:r>
    </w:p>
    <w:p>
      <w:r>
        <w:rPr>
          <w:rFonts w:ascii="Aptos" w:hAnsi="Aptos"/>
          <w:b/>
        </w:rPr>
        <w:t>21. What does the dealer do with A-6?</w:t>
      </w:r>
    </w:p>
    <w:p>
      <w:pPr>
        <w:pStyle w:val="ListBullet"/>
      </w:pPr>
      <w:r>
        <w:rPr>
          <w:rFonts w:ascii="Aptos" w:hAnsi="Aptos"/>
          <w:b w:val="0"/>
        </w:rPr>
        <w:t>A. Hit</w:t>
      </w:r>
    </w:p>
    <w:p>
      <w:pPr>
        <w:pStyle w:val="ListBullet"/>
      </w:pPr>
      <w:r>
        <w:rPr>
          <w:rFonts w:ascii="Aptos" w:hAnsi="Aptos"/>
          <w:b w:val="0"/>
        </w:rPr>
        <w:t>B. Stand</w:t>
      </w:r>
    </w:p>
    <w:p>
      <w:pPr>
        <w:pStyle w:val="ListBullet"/>
      </w:pPr>
      <w:r>
        <w:rPr>
          <w:rFonts w:ascii="Aptos" w:hAnsi="Aptos"/>
          <w:b w:val="0"/>
        </w:rPr>
        <w:t>C. Offer surrender</w:t>
      </w:r>
    </w:p>
    <w:p>
      <w:pPr>
        <w:pStyle w:val="ListBullet"/>
      </w:pPr>
      <w:r>
        <w:rPr>
          <w:rFonts w:ascii="Aptos" w:hAnsi="Aptos"/>
          <w:b w:val="0"/>
        </w:rPr>
        <w:t>D. Ask the player</w:t>
      </w:r>
    </w:p>
    <w:p>
      <w:r>
        <w:rPr>
          <w:rFonts w:ascii="Aptos" w:hAnsi="Aptos"/>
          <w:b/>
        </w:rPr>
        <w:t>22. When may a dealer change a completed payout?</w:t>
      </w:r>
    </w:p>
    <w:p>
      <w:pPr>
        <w:pStyle w:val="ListBullet"/>
      </w:pPr>
      <w:r>
        <w:rPr>
          <w:rFonts w:ascii="Aptos" w:hAnsi="Aptos"/>
          <w:b w:val="0"/>
        </w:rPr>
        <w:t>A. At discretion</w:t>
      </w:r>
    </w:p>
    <w:p>
      <w:pPr>
        <w:pStyle w:val="ListBullet"/>
      </w:pPr>
      <w:r>
        <w:rPr>
          <w:rFonts w:ascii="Aptos" w:hAnsi="Aptos"/>
          <w:b w:val="0"/>
        </w:rPr>
        <w:t>B. After authorized review</w:t>
      </w:r>
    </w:p>
    <w:p>
      <w:pPr>
        <w:pStyle w:val="ListBullet"/>
      </w:pPr>
      <w:r>
        <w:rPr>
          <w:rFonts w:ascii="Aptos" w:hAnsi="Aptos"/>
          <w:b w:val="0"/>
        </w:rPr>
        <w:t>C. Whenever asked</w:t>
      </w:r>
    </w:p>
    <w:p>
      <w:pPr>
        <w:pStyle w:val="ListBullet"/>
      </w:pPr>
      <w:r>
        <w:rPr>
          <w:rFonts w:ascii="Aptos" w:hAnsi="Aptos"/>
          <w:b w:val="0"/>
        </w:rPr>
        <w:t>D. Never document</w:t>
      </w:r>
    </w:p>
    <w:p>
      <w:r>
        <w:rPr>
          <w:rFonts w:ascii="Aptos" w:hAnsi="Aptos"/>
          <w:b/>
        </w:rPr>
        <w:t>23. Response to ambiguous signal?</w:t>
      </w:r>
    </w:p>
    <w:p>
      <w:pPr>
        <w:pStyle w:val="ListBullet"/>
      </w:pPr>
      <w:r>
        <w:rPr>
          <w:rFonts w:ascii="Aptos" w:hAnsi="Aptos"/>
          <w:b w:val="0"/>
        </w:rPr>
        <w:t>A. Guess</w:t>
      </w:r>
    </w:p>
    <w:p>
      <w:pPr>
        <w:pStyle w:val="ListBullet"/>
      </w:pPr>
      <w:r>
        <w:rPr>
          <w:rFonts w:ascii="Aptos" w:hAnsi="Aptos"/>
          <w:b w:val="0"/>
        </w:rPr>
        <w:t>B. Ask for clear signal</w:t>
      </w:r>
    </w:p>
    <w:p>
      <w:pPr>
        <w:pStyle w:val="ListBullet"/>
      </w:pPr>
      <w:r>
        <w:rPr>
          <w:rFonts w:ascii="Aptos" w:hAnsi="Aptos"/>
          <w:b w:val="0"/>
        </w:rPr>
        <w:t>C. Always stand</w:t>
      </w:r>
    </w:p>
    <w:p>
      <w:pPr>
        <w:pStyle w:val="ListBullet"/>
      </w:pPr>
      <w:r>
        <w:rPr>
          <w:rFonts w:ascii="Aptos" w:hAnsi="Aptos"/>
          <w:b w:val="0"/>
        </w:rPr>
        <w:t>D. Call security</w:t>
      </w:r>
    </w:p>
    <w:p>
      <w:r>
        <w:rPr>
          <w:rFonts w:ascii="Aptos" w:hAnsi="Aptos"/>
          <w:b/>
        </w:rPr>
        <w:t>24. Blackjack after split?</w:t>
      </w:r>
    </w:p>
    <w:p>
      <w:pPr>
        <w:pStyle w:val="ListBullet"/>
      </w:pPr>
      <w:r>
        <w:rPr>
          <w:rFonts w:ascii="Aptos" w:hAnsi="Aptos"/>
          <w:b w:val="0"/>
        </w:rPr>
        <w:t>A. 3:2</w:t>
      </w:r>
    </w:p>
    <w:p>
      <w:pPr>
        <w:pStyle w:val="ListBullet"/>
      </w:pPr>
      <w:r>
        <w:rPr>
          <w:rFonts w:ascii="Aptos" w:hAnsi="Aptos"/>
          <w:b w:val="0"/>
        </w:rPr>
        <w:t>B. 2:1</w:t>
      </w:r>
    </w:p>
    <w:p>
      <w:pPr>
        <w:pStyle w:val="ListBullet"/>
      </w:pPr>
      <w:r>
        <w:rPr>
          <w:rFonts w:ascii="Aptos" w:hAnsi="Aptos"/>
          <w:b w:val="0"/>
        </w:rPr>
        <w:t>C. 21 paying 1:1</w:t>
      </w:r>
    </w:p>
    <w:p>
      <w:pPr>
        <w:pStyle w:val="ListBullet"/>
      </w:pPr>
      <w:r>
        <w:rPr>
          <w:rFonts w:ascii="Aptos" w:hAnsi="Aptos"/>
          <w:b w:val="0"/>
        </w:rPr>
        <w:t>D. Always push</w:t>
      </w:r>
    </w:p>
    <w:p>
      <w:r>
        <w:rPr>
          <w:rFonts w:ascii="Aptos" w:hAnsi="Aptos"/>
          <w:b/>
        </w:rPr>
        <w:t>25. When is insurance offered?</w:t>
      </w:r>
    </w:p>
    <w:p>
      <w:pPr>
        <w:pStyle w:val="ListBullet"/>
      </w:pPr>
      <w:r>
        <w:rPr>
          <w:rFonts w:ascii="Aptos" w:hAnsi="Aptos"/>
          <w:b w:val="0"/>
        </w:rPr>
        <w:t>A. Dealer ace</w:t>
      </w:r>
    </w:p>
    <w:p>
      <w:pPr>
        <w:pStyle w:val="ListBullet"/>
      </w:pPr>
      <w:r>
        <w:rPr>
          <w:rFonts w:ascii="Aptos" w:hAnsi="Aptos"/>
          <w:b w:val="0"/>
        </w:rPr>
        <w:t>B. Dealer ten</w:t>
      </w:r>
    </w:p>
    <w:p>
      <w:pPr>
        <w:pStyle w:val="ListBullet"/>
      </w:pPr>
      <w:r>
        <w:rPr>
          <w:rFonts w:ascii="Aptos" w:hAnsi="Aptos"/>
          <w:b w:val="0"/>
        </w:rPr>
        <w:t>C. Player 20</w:t>
      </w:r>
    </w:p>
    <w:p>
      <w:pPr>
        <w:pStyle w:val="ListBullet"/>
      </w:pPr>
      <w:r>
        <w:rPr>
          <w:rFonts w:ascii="Aptos" w:hAnsi="Aptos"/>
          <w:b w:val="0"/>
        </w:rPr>
        <w:t>D. After dealer draws</w:t>
      </w:r>
    </w:p>
    <w:p>
      <w:r>
        <w:rPr>
          <w:rFonts w:ascii="Aptos" w:hAnsi="Aptos"/>
          <w:b/>
        </w:rPr>
        <w:t>26. Cash buy-in visibility?</w:t>
      </w:r>
    </w:p>
    <w:p>
      <w:pPr>
        <w:pStyle w:val="ListBullet"/>
      </w:pPr>
      <w:r>
        <w:rPr>
          <w:rFonts w:ascii="Aptos" w:hAnsi="Aptos"/>
          <w:b w:val="0"/>
        </w:rPr>
        <w:t>A. Only chips</w:t>
      </w:r>
    </w:p>
    <w:p>
      <w:pPr>
        <w:pStyle w:val="ListBullet"/>
      </w:pPr>
      <w:r>
        <w:rPr>
          <w:rFonts w:ascii="Aptos" w:hAnsi="Aptos"/>
          <w:b w:val="0"/>
        </w:rPr>
        <w:t>B. Cash visible until counted/dropped</w:t>
      </w:r>
    </w:p>
    <w:p>
      <w:pPr>
        <w:pStyle w:val="ListBullet"/>
      </w:pPr>
      <w:r>
        <w:rPr>
          <w:rFonts w:ascii="Aptos" w:hAnsi="Aptos"/>
          <w:b w:val="0"/>
        </w:rPr>
        <w:t>C. Nothing</w:t>
      </w:r>
    </w:p>
    <w:p>
      <w:pPr>
        <w:pStyle w:val="ListBullet"/>
      </w:pPr>
      <w:r>
        <w:rPr>
          <w:rFonts w:ascii="Aptos" w:hAnsi="Aptos"/>
          <w:b w:val="0"/>
        </w:rPr>
        <w:t>D. ID only</w:t>
      </w:r>
    </w:p>
    <w:p>
      <w:r>
        <w:rPr>
          <w:rFonts w:ascii="Aptos" w:hAnsi="Aptos"/>
          <w:b/>
        </w:rPr>
        <w:t>27. Material dispute response?</w:t>
      </w:r>
    </w:p>
    <w:p>
      <w:pPr>
        <w:pStyle w:val="ListBullet"/>
      </w:pPr>
      <w:r>
        <w:rPr>
          <w:rFonts w:ascii="Aptos" w:hAnsi="Aptos"/>
          <w:b w:val="0"/>
        </w:rPr>
        <w:t>A. Move cards</w:t>
      </w:r>
    </w:p>
    <w:p>
      <w:pPr>
        <w:pStyle w:val="ListBullet"/>
      </w:pPr>
      <w:r>
        <w:rPr>
          <w:rFonts w:ascii="Aptos" w:hAnsi="Aptos"/>
          <w:b w:val="0"/>
        </w:rPr>
        <w:t>B. Protect layout and call supervisor</w:t>
      </w:r>
    </w:p>
    <w:p>
      <w:pPr>
        <w:pStyle w:val="ListBullet"/>
      </w:pPr>
      <w:r>
        <w:rPr>
          <w:rFonts w:ascii="Aptos" w:hAnsi="Aptos"/>
          <w:b w:val="0"/>
        </w:rPr>
        <w:t>C. Promise refund</w:t>
      </w:r>
    </w:p>
    <w:p>
      <w:pPr>
        <w:pStyle w:val="ListBullet"/>
      </w:pPr>
      <w:r>
        <w:rPr>
          <w:rFonts w:ascii="Aptos" w:hAnsi="Aptos"/>
          <w:b w:val="0"/>
        </w:rPr>
        <w:t>D. Argue</w:t>
      </w:r>
    </w:p>
    <w:p>
      <w:r>
        <w:rPr>
          <w:rFonts w:ascii="Aptos" w:hAnsi="Aptos"/>
          <w:b/>
        </w:rPr>
        <w:t>28. Is card counting automatically cheating?</w:t>
      </w:r>
    </w:p>
    <w:p>
      <w:pPr>
        <w:pStyle w:val="ListBullet"/>
      </w:pPr>
      <w:r>
        <w:rPr>
          <w:rFonts w:ascii="Aptos" w:hAnsi="Aptos"/>
          <w:b w:val="0"/>
        </w:rPr>
        <w:t>A. Yes</w:t>
      </w:r>
    </w:p>
    <w:p>
      <w:pPr>
        <w:pStyle w:val="ListBullet"/>
      </w:pPr>
      <w:r>
        <w:rPr>
          <w:rFonts w:ascii="Aptos" w:hAnsi="Aptos"/>
          <w:b w:val="0"/>
        </w:rPr>
        <w:t>B. No</w:t>
      </w:r>
    </w:p>
    <w:p>
      <w:pPr>
        <w:pStyle w:val="ListBullet"/>
      </w:pPr>
      <w:r>
        <w:rPr>
          <w:rFonts w:ascii="Aptos" w:hAnsi="Aptos"/>
          <w:b w:val="0"/>
        </w:rPr>
        <w:t>C. High bets only</w:t>
      </w:r>
    </w:p>
    <w:p>
      <w:pPr>
        <w:pStyle w:val="ListBullet"/>
      </w:pPr>
      <w:r>
        <w:rPr>
          <w:rFonts w:ascii="Aptos" w:hAnsi="Aptos"/>
          <w:b w:val="0"/>
        </w:rPr>
        <w:t>D. After one shoe</w:t>
      </w:r>
    </w:p>
    <w:p>
      <w:r>
        <w:rPr>
          <w:rFonts w:ascii="Aptos" w:hAnsi="Aptos"/>
          <w:b/>
        </w:rPr>
        <w:t>29. Dealer action on soft 16?</w:t>
      </w:r>
    </w:p>
    <w:p>
      <w:pPr>
        <w:pStyle w:val="ListBullet"/>
      </w:pPr>
      <w:r>
        <w:rPr>
          <w:rFonts w:ascii="Aptos" w:hAnsi="Aptos"/>
          <w:b w:val="0"/>
        </w:rPr>
        <w:t>A. Stand</w:t>
      </w:r>
    </w:p>
    <w:p>
      <w:pPr>
        <w:pStyle w:val="ListBullet"/>
      </w:pPr>
      <w:r>
        <w:rPr>
          <w:rFonts w:ascii="Aptos" w:hAnsi="Aptos"/>
          <w:b w:val="0"/>
        </w:rPr>
        <w:t>B. Draw</w:t>
      </w:r>
    </w:p>
    <w:p>
      <w:pPr>
        <w:pStyle w:val="ListBullet"/>
      </w:pPr>
      <w:r>
        <w:rPr>
          <w:rFonts w:ascii="Aptos" w:hAnsi="Aptos"/>
          <w:b w:val="0"/>
        </w:rPr>
        <w:t>C. Split</w:t>
      </w:r>
    </w:p>
    <w:p>
      <w:pPr>
        <w:pStyle w:val="ListBullet"/>
      </w:pPr>
      <w:r>
        <w:rPr>
          <w:rFonts w:ascii="Aptos" w:hAnsi="Aptos"/>
          <w:b w:val="0"/>
        </w:rPr>
        <w:t>D. Double</w:t>
      </w:r>
    </w:p>
    <w:p>
      <w:r>
        <w:rPr>
          <w:rFonts w:ascii="Aptos" w:hAnsi="Aptos"/>
          <w:b/>
        </w:rPr>
        <w:t>30. Before using model amounts?</w:t>
      </w:r>
    </w:p>
    <w:p>
      <w:pPr>
        <w:pStyle w:val="ListBullet"/>
      </w:pPr>
      <w:r>
        <w:rPr>
          <w:rFonts w:ascii="Aptos" w:hAnsi="Aptos"/>
          <w:b w:val="0"/>
        </w:rPr>
        <w:t>A. Nothing</w:t>
      </w:r>
    </w:p>
    <w:p>
      <w:pPr>
        <w:pStyle w:val="ListBullet"/>
      </w:pPr>
      <w:r>
        <w:rPr>
          <w:rFonts w:ascii="Aptos" w:hAnsi="Aptos"/>
          <w:b w:val="0"/>
        </w:rPr>
        <w:t>B. Management approval</w:t>
      </w:r>
    </w:p>
    <w:p>
      <w:pPr>
        <w:pStyle w:val="ListBullet"/>
      </w:pPr>
      <w:r>
        <w:rPr>
          <w:rFonts w:ascii="Aptos" w:hAnsi="Aptos"/>
          <w:b w:val="0"/>
        </w:rPr>
        <w:t>C. Player vote</w:t>
      </w:r>
    </w:p>
    <w:p>
      <w:pPr>
        <w:pStyle w:val="ListBullet"/>
      </w:pPr>
      <w:r>
        <w:rPr>
          <w:rFonts w:ascii="Aptos" w:hAnsi="Aptos"/>
          <w:b w:val="0"/>
        </w:rPr>
        <w:t>D. Dealer preference</w:t>
      </w:r>
    </w:p>
    <w:p>
      <w:r>
        <w:rPr>
          <w:rFonts w:ascii="Aptos" w:hAnsi="Aptos"/>
          <w:b/>
        </w:rPr>
        <w:t>31. What does the dealer do with A-6?</w:t>
      </w:r>
    </w:p>
    <w:p>
      <w:pPr>
        <w:pStyle w:val="ListBullet"/>
      </w:pPr>
      <w:r>
        <w:rPr>
          <w:rFonts w:ascii="Aptos" w:hAnsi="Aptos"/>
          <w:b w:val="0"/>
        </w:rPr>
        <w:t>A. Hit</w:t>
      </w:r>
    </w:p>
    <w:p>
      <w:pPr>
        <w:pStyle w:val="ListBullet"/>
      </w:pPr>
      <w:r>
        <w:rPr>
          <w:rFonts w:ascii="Aptos" w:hAnsi="Aptos"/>
          <w:b w:val="0"/>
        </w:rPr>
        <w:t>B. Stand</w:t>
      </w:r>
    </w:p>
    <w:p>
      <w:pPr>
        <w:pStyle w:val="ListBullet"/>
      </w:pPr>
      <w:r>
        <w:rPr>
          <w:rFonts w:ascii="Aptos" w:hAnsi="Aptos"/>
          <w:b w:val="0"/>
        </w:rPr>
        <w:t>C. Offer surrender</w:t>
      </w:r>
    </w:p>
    <w:p>
      <w:pPr>
        <w:pStyle w:val="ListBullet"/>
      </w:pPr>
      <w:r>
        <w:rPr>
          <w:rFonts w:ascii="Aptos" w:hAnsi="Aptos"/>
          <w:b w:val="0"/>
        </w:rPr>
        <w:t>D. Ask the player</w:t>
      </w:r>
    </w:p>
    <w:p>
      <w:r>
        <w:rPr>
          <w:rFonts w:ascii="Aptos" w:hAnsi="Aptos"/>
          <w:b/>
        </w:rPr>
        <w:t>32. When may a dealer change a completed payout?</w:t>
      </w:r>
    </w:p>
    <w:p>
      <w:pPr>
        <w:pStyle w:val="ListBullet"/>
      </w:pPr>
      <w:r>
        <w:rPr>
          <w:rFonts w:ascii="Aptos" w:hAnsi="Aptos"/>
          <w:b w:val="0"/>
        </w:rPr>
        <w:t>A. At discretion</w:t>
      </w:r>
    </w:p>
    <w:p>
      <w:pPr>
        <w:pStyle w:val="ListBullet"/>
      </w:pPr>
      <w:r>
        <w:rPr>
          <w:rFonts w:ascii="Aptos" w:hAnsi="Aptos"/>
          <w:b w:val="0"/>
        </w:rPr>
        <w:t>B. After authorized review</w:t>
      </w:r>
    </w:p>
    <w:p>
      <w:pPr>
        <w:pStyle w:val="ListBullet"/>
      </w:pPr>
      <w:r>
        <w:rPr>
          <w:rFonts w:ascii="Aptos" w:hAnsi="Aptos"/>
          <w:b w:val="0"/>
        </w:rPr>
        <w:t>C. Whenever asked</w:t>
      </w:r>
    </w:p>
    <w:p>
      <w:pPr>
        <w:pStyle w:val="ListBullet"/>
      </w:pPr>
      <w:r>
        <w:rPr>
          <w:rFonts w:ascii="Aptos" w:hAnsi="Aptos"/>
          <w:b w:val="0"/>
        </w:rPr>
        <w:t>D. Never document</w:t>
      </w:r>
    </w:p>
    <w:p>
      <w:r>
        <w:rPr>
          <w:rFonts w:ascii="Aptos" w:hAnsi="Aptos"/>
          <w:b/>
        </w:rPr>
        <w:t>33. Response to ambiguous signal?</w:t>
      </w:r>
    </w:p>
    <w:p>
      <w:pPr>
        <w:pStyle w:val="ListBullet"/>
      </w:pPr>
      <w:r>
        <w:rPr>
          <w:rFonts w:ascii="Aptos" w:hAnsi="Aptos"/>
          <w:b w:val="0"/>
        </w:rPr>
        <w:t>A. Guess</w:t>
      </w:r>
    </w:p>
    <w:p>
      <w:pPr>
        <w:pStyle w:val="ListBullet"/>
      </w:pPr>
      <w:r>
        <w:rPr>
          <w:rFonts w:ascii="Aptos" w:hAnsi="Aptos"/>
          <w:b w:val="0"/>
        </w:rPr>
        <w:t>B. Ask for clear signal</w:t>
      </w:r>
    </w:p>
    <w:p>
      <w:pPr>
        <w:pStyle w:val="ListBullet"/>
      </w:pPr>
      <w:r>
        <w:rPr>
          <w:rFonts w:ascii="Aptos" w:hAnsi="Aptos"/>
          <w:b w:val="0"/>
        </w:rPr>
        <w:t>C. Always stand</w:t>
      </w:r>
    </w:p>
    <w:p>
      <w:pPr>
        <w:pStyle w:val="ListBullet"/>
      </w:pPr>
      <w:r>
        <w:rPr>
          <w:rFonts w:ascii="Aptos" w:hAnsi="Aptos"/>
          <w:b w:val="0"/>
        </w:rPr>
        <w:t>D. Call security</w:t>
      </w:r>
    </w:p>
    <w:p>
      <w:r>
        <w:rPr>
          <w:rFonts w:ascii="Aptos" w:hAnsi="Aptos"/>
          <w:b/>
        </w:rPr>
        <w:t>34. Blackjack after split?</w:t>
      </w:r>
    </w:p>
    <w:p>
      <w:pPr>
        <w:pStyle w:val="ListBullet"/>
      </w:pPr>
      <w:r>
        <w:rPr>
          <w:rFonts w:ascii="Aptos" w:hAnsi="Aptos"/>
          <w:b w:val="0"/>
        </w:rPr>
        <w:t>A. 3:2</w:t>
      </w:r>
    </w:p>
    <w:p>
      <w:pPr>
        <w:pStyle w:val="ListBullet"/>
      </w:pPr>
      <w:r>
        <w:rPr>
          <w:rFonts w:ascii="Aptos" w:hAnsi="Aptos"/>
          <w:b w:val="0"/>
        </w:rPr>
        <w:t>B. 2:1</w:t>
      </w:r>
    </w:p>
    <w:p>
      <w:pPr>
        <w:pStyle w:val="ListBullet"/>
      </w:pPr>
      <w:r>
        <w:rPr>
          <w:rFonts w:ascii="Aptos" w:hAnsi="Aptos"/>
          <w:b w:val="0"/>
        </w:rPr>
        <w:t>C. 21 paying 1:1</w:t>
      </w:r>
    </w:p>
    <w:p>
      <w:pPr>
        <w:pStyle w:val="ListBullet"/>
      </w:pPr>
      <w:r>
        <w:rPr>
          <w:rFonts w:ascii="Aptos" w:hAnsi="Aptos"/>
          <w:b w:val="0"/>
        </w:rPr>
        <w:t>D. Always push</w:t>
      </w:r>
    </w:p>
    <w:p>
      <w:r>
        <w:rPr>
          <w:rFonts w:ascii="Aptos" w:hAnsi="Aptos"/>
          <w:b/>
        </w:rPr>
        <w:t>35. When is insurance offered?</w:t>
      </w:r>
    </w:p>
    <w:p>
      <w:pPr>
        <w:pStyle w:val="ListBullet"/>
      </w:pPr>
      <w:r>
        <w:rPr>
          <w:rFonts w:ascii="Aptos" w:hAnsi="Aptos"/>
          <w:b w:val="0"/>
        </w:rPr>
        <w:t>A. Dealer ace</w:t>
      </w:r>
    </w:p>
    <w:p>
      <w:pPr>
        <w:pStyle w:val="ListBullet"/>
      </w:pPr>
      <w:r>
        <w:rPr>
          <w:rFonts w:ascii="Aptos" w:hAnsi="Aptos"/>
          <w:b w:val="0"/>
        </w:rPr>
        <w:t>B. Dealer ten</w:t>
      </w:r>
    </w:p>
    <w:p>
      <w:pPr>
        <w:pStyle w:val="ListBullet"/>
      </w:pPr>
      <w:r>
        <w:rPr>
          <w:rFonts w:ascii="Aptos" w:hAnsi="Aptos"/>
          <w:b w:val="0"/>
        </w:rPr>
        <w:t>C. Player 20</w:t>
      </w:r>
    </w:p>
    <w:p>
      <w:pPr>
        <w:pStyle w:val="ListBullet"/>
      </w:pPr>
      <w:r>
        <w:rPr>
          <w:rFonts w:ascii="Aptos" w:hAnsi="Aptos"/>
          <w:b w:val="0"/>
        </w:rPr>
        <w:t>D. After dealer draws</w:t>
      </w:r>
    </w:p>
    <w:p>
      <w:r>
        <w:rPr>
          <w:rFonts w:ascii="Aptos" w:hAnsi="Aptos"/>
          <w:b/>
        </w:rPr>
        <w:t>36. Cash buy-in visibility?</w:t>
      </w:r>
    </w:p>
    <w:p>
      <w:pPr>
        <w:pStyle w:val="ListBullet"/>
      </w:pPr>
      <w:r>
        <w:rPr>
          <w:rFonts w:ascii="Aptos" w:hAnsi="Aptos"/>
          <w:b w:val="0"/>
        </w:rPr>
        <w:t>A. Only chips</w:t>
      </w:r>
    </w:p>
    <w:p>
      <w:pPr>
        <w:pStyle w:val="ListBullet"/>
      </w:pPr>
      <w:r>
        <w:rPr>
          <w:rFonts w:ascii="Aptos" w:hAnsi="Aptos"/>
          <w:b w:val="0"/>
        </w:rPr>
        <w:t>B. Cash visible until counted/dropped</w:t>
      </w:r>
    </w:p>
    <w:p>
      <w:pPr>
        <w:pStyle w:val="ListBullet"/>
      </w:pPr>
      <w:r>
        <w:rPr>
          <w:rFonts w:ascii="Aptos" w:hAnsi="Aptos"/>
          <w:b w:val="0"/>
        </w:rPr>
        <w:t>C. Nothing</w:t>
      </w:r>
    </w:p>
    <w:p>
      <w:pPr>
        <w:pStyle w:val="ListBullet"/>
      </w:pPr>
      <w:r>
        <w:rPr>
          <w:rFonts w:ascii="Aptos" w:hAnsi="Aptos"/>
          <w:b w:val="0"/>
        </w:rPr>
        <w:t>D. ID only</w:t>
      </w:r>
    </w:p>
    <w:p>
      <w:r>
        <w:rPr>
          <w:rFonts w:ascii="Aptos" w:hAnsi="Aptos"/>
          <w:b/>
        </w:rPr>
        <w:t>37. Material dispute response?</w:t>
      </w:r>
    </w:p>
    <w:p>
      <w:pPr>
        <w:pStyle w:val="ListBullet"/>
      </w:pPr>
      <w:r>
        <w:rPr>
          <w:rFonts w:ascii="Aptos" w:hAnsi="Aptos"/>
          <w:b w:val="0"/>
        </w:rPr>
        <w:t>A. Move cards</w:t>
      </w:r>
    </w:p>
    <w:p>
      <w:pPr>
        <w:pStyle w:val="ListBullet"/>
      </w:pPr>
      <w:r>
        <w:rPr>
          <w:rFonts w:ascii="Aptos" w:hAnsi="Aptos"/>
          <w:b w:val="0"/>
        </w:rPr>
        <w:t>B. Protect layout and call supervisor</w:t>
      </w:r>
    </w:p>
    <w:p>
      <w:pPr>
        <w:pStyle w:val="ListBullet"/>
      </w:pPr>
      <w:r>
        <w:rPr>
          <w:rFonts w:ascii="Aptos" w:hAnsi="Aptos"/>
          <w:b w:val="0"/>
        </w:rPr>
        <w:t>C. Promise refund</w:t>
      </w:r>
    </w:p>
    <w:p>
      <w:pPr>
        <w:pStyle w:val="ListBullet"/>
      </w:pPr>
      <w:r>
        <w:rPr>
          <w:rFonts w:ascii="Aptos" w:hAnsi="Aptos"/>
          <w:b w:val="0"/>
        </w:rPr>
        <w:t>D. Argue</w:t>
      </w:r>
    </w:p>
    <w:p>
      <w:r>
        <w:rPr>
          <w:rFonts w:ascii="Aptos" w:hAnsi="Aptos"/>
          <w:b/>
        </w:rPr>
        <w:t>38. Is card counting automatically cheating?</w:t>
      </w:r>
    </w:p>
    <w:p>
      <w:pPr>
        <w:pStyle w:val="ListBullet"/>
      </w:pPr>
      <w:r>
        <w:rPr>
          <w:rFonts w:ascii="Aptos" w:hAnsi="Aptos"/>
          <w:b w:val="0"/>
        </w:rPr>
        <w:t>A. Yes</w:t>
      </w:r>
    </w:p>
    <w:p>
      <w:pPr>
        <w:pStyle w:val="ListBullet"/>
      </w:pPr>
      <w:r>
        <w:rPr>
          <w:rFonts w:ascii="Aptos" w:hAnsi="Aptos"/>
          <w:b w:val="0"/>
        </w:rPr>
        <w:t>B. No</w:t>
      </w:r>
    </w:p>
    <w:p>
      <w:pPr>
        <w:pStyle w:val="ListBullet"/>
      </w:pPr>
      <w:r>
        <w:rPr>
          <w:rFonts w:ascii="Aptos" w:hAnsi="Aptos"/>
          <w:b w:val="0"/>
        </w:rPr>
        <w:t>C. High bets only</w:t>
      </w:r>
    </w:p>
    <w:p>
      <w:pPr>
        <w:pStyle w:val="ListBullet"/>
      </w:pPr>
      <w:r>
        <w:rPr>
          <w:rFonts w:ascii="Aptos" w:hAnsi="Aptos"/>
          <w:b w:val="0"/>
        </w:rPr>
        <w:t>D. After one shoe</w:t>
      </w:r>
    </w:p>
    <w:p>
      <w:r>
        <w:rPr>
          <w:rFonts w:ascii="Aptos" w:hAnsi="Aptos"/>
          <w:b/>
        </w:rPr>
        <w:t>39. Dealer action on soft 16?</w:t>
      </w:r>
    </w:p>
    <w:p>
      <w:pPr>
        <w:pStyle w:val="ListBullet"/>
      </w:pPr>
      <w:r>
        <w:rPr>
          <w:rFonts w:ascii="Aptos" w:hAnsi="Aptos"/>
          <w:b w:val="0"/>
        </w:rPr>
        <w:t>A. Stand</w:t>
      </w:r>
    </w:p>
    <w:p>
      <w:pPr>
        <w:pStyle w:val="ListBullet"/>
      </w:pPr>
      <w:r>
        <w:rPr>
          <w:rFonts w:ascii="Aptos" w:hAnsi="Aptos"/>
          <w:b w:val="0"/>
        </w:rPr>
        <w:t>B. Draw</w:t>
      </w:r>
    </w:p>
    <w:p>
      <w:pPr>
        <w:pStyle w:val="ListBullet"/>
      </w:pPr>
      <w:r>
        <w:rPr>
          <w:rFonts w:ascii="Aptos" w:hAnsi="Aptos"/>
          <w:b w:val="0"/>
        </w:rPr>
        <w:t>C. Split</w:t>
      </w:r>
    </w:p>
    <w:p>
      <w:pPr>
        <w:pStyle w:val="ListBullet"/>
      </w:pPr>
      <w:r>
        <w:rPr>
          <w:rFonts w:ascii="Aptos" w:hAnsi="Aptos"/>
          <w:b w:val="0"/>
        </w:rPr>
        <w:t>D. Double</w:t>
      </w:r>
    </w:p>
    <w:p>
      <w:r>
        <w:rPr>
          <w:rFonts w:ascii="Aptos" w:hAnsi="Aptos"/>
          <w:b/>
        </w:rPr>
        <w:t>40. Before using model amounts?</w:t>
      </w:r>
    </w:p>
    <w:p>
      <w:pPr>
        <w:pStyle w:val="ListBullet"/>
      </w:pPr>
      <w:r>
        <w:rPr>
          <w:rFonts w:ascii="Aptos" w:hAnsi="Aptos"/>
          <w:b w:val="0"/>
        </w:rPr>
        <w:t>A. Nothing</w:t>
      </w:r>
    </w:p>
    <w:p>
      <w:pPr>
        <w:pStyle w:val="ListBullet"/>
      </w:pPr>
      <w:r>
        <w:rPr>
          <w:rFonts w:ascii="Aptos" w:hAnsi="Aptos"/>
          <w:b w:val="0"/>
        </w:rPr>
        <w:t>B. Management approval</w:t>
      </w:r>
    </w:p>
    <w:p>
      <w:pPr>
        <w:pStyle w:val="ListBullet"/>
      </w:pPr>
      <w:r>
        <w:rPr>
          <w:rFonts w:ascii="Aptos" w:hAnsi="Aptos"/>
          <w:b w:val="0"/>
        </w:rPr>
        <w:t>C. Player vote</w:t>
      </w:r>
    </w:p>
    <w:p>
      <w:pPr>
        <w:pStyle w:val="ListBullet"/>
      </w:pPr>
      <w:r>
        <w:rPr>
          <w:rFonts w:ascii="Aptos" w:hAnsi="Aptos"/>
          <w:b w:val="0"/>
        </w:rPr>
        <w:t>D. Dealer preference</w:t>
      </w:r>
    </w:p>
    <w:p>
      <w:r>
        <w:rPr>
          <w:rFonts w:ascii="Aptos" w:hAnsi="Aptos"/>
          <w:b/>
        </w:rPr>
        <w:t>41. What does the dealer do with A-6?</w:t>
      </w:r>
    </w:p>
    <w:p>
      <w:pPr>
        <w:pStyle w:val="ListBullet"/>
      </w:pPr>
      <w:r>
        <w:rPr>
          <w:rFonts w:ascii="Aptos" w:hAnsi="Aptos"/>
          <w:b w:val="0"/>
        </w:rPr>
        <w:t>A. Hit</w:t>
      </w:r>
    </w:p>
    <w:p>
      <w:pPr>
        <w:pStyle w:val="ListBullet"/>
      </w:pPr>
      <w:r>
        <w:rPr>
          <w:rFonts w:ascii="Aptos" w:hAnsi="Aptos"/>
          <w:b w:val="0"/>
        </w:rPr>
        <w:t>B. Stand</w:t>
      </w:r>
    </w:p>
    <w:p>
      <w:pPr>
        <w:pStyle w:val="ListBullet"/>
      </w:pPr>
      <w:r>
        <w:rPr>
          <w:rFonts w:ascii="Aptos" w:hAnsi="Aptos"/>
          <w:b w:val="0"/>
        </w:rPr>
        <w:t>C. Offer surrender</w:t>
      </w:r>
    </w:p>
    <w:p>
      <w:pPr>
        <w:pStyle w:val="ListBullet"/>
      </w:pPr>
      <w:r>
        <w:rPr>
          <w:rFonts w:ascii="Aptos" w:hAnsi="Aptos"/>
          <w:b w:val="0"/>
        </w:rPr>
        <w:t>D. Ask the player</w:t>
      </w:r>
    </w:p>
    <w:p>
      <w:r>
        <w:rPr>
          <w:rFonts w:ascii="Aptos" w:hAnsi="Aptos"/>
          <w:b/>
        </w:rPr>
        <w:t>42. When may a dealer change a completed payout?</w:t>
      </w:r>
    </w:p>
    <w:p>
      <w:pPr>
        <w:pStyle w:val="ListBullet"/>
      </w:pPr>
      <w:r>
        <w:rPr>
          <w:rFonts w:ascii="Aptos" w:hAnsi="Aptos"/>
          <w:b w:val="0"/>
        </w:rPr>
        <w:t>A. At discretion</w:t>
      </w:r>
    </w:p>
    <w:p>
      <w:pPr>
        <w:pStyle w:val="ListBullet"/>
      </w:pPr>
      <w:r>
        <w:rPr>
          <w:rFonts w:ascii="Aptos" w:hAnsi="Aptos"/>
          <w:b w:val="0"/>
        </w:rPr>
        <w:t>B. After authorized review</w:t>
      </w:r>
    </w:p>
    <w:p>
      <w:pPr>
        <w:pStyle w:val="ListBullet"/>
      </w:pPr>
      <w:r>
        <w:rPr>
          <w:rFonts w:ascii="Aptos" w:hAnsi="Aptos"/>
          <w:b w:val="0"/>
        </w:rPr>
        <w:t>C. Whenever asked</w:t>
      </w:r>
    </w:p>
    <w:p>
      <w:pPr>
        <w:pStyle w:val="ListBullet"/>
      </w:pPr>
      <w:r>
        <w:rPr>
          <w:rFonts w:ascii="Aptos" w:hAnsi="Aptos"/>
          <w:b w:val="0"/>
        </w:rPr>
        <w:t>D. Never document</w:t>
      </w:r>
    </w:p>
    <w:p>
      <w:r>
        <w:rPr>
          <w:rFonts w:ascii="Aptos" w:hAnsi="Aptos"/>
          <w:b/>
        </w:rPr>
        <w:t>43. Response to ambiguous signal?</w:t>
      </w:r>
    </w:p>
    <w:p>
      <w:pPr>
        <w:pStyle w:val="ListBullet"/>
      </w:pPr>
      <w:r>
        <w:rPr>
          <w:rFonts w:ascii="Aptos" w:hAnsi="Aptos"/>
          <w:b w:val="0"/>
        </w:rPr>
        <w:t>A. Guess</w:t>
      </w:r>
    </w:p>
    <w:p>
      <w:pPr>
        <w:pStyle w:val="ListBullet"/>
      </w:pPr>
      <w:r>
        <w:rPr>
          <w:rFonts w:ascii="Aptos" w:hAnsi="Aptos"/>
          <w:b w:val="0"/>
        </w:rPr>
        <w:t>B. Ask for clear signal</w:t>
      </w:r>
    </w:p>
    <w:p>
      <w:pPr>
        <w:pStyle w:val="ListBullet"/>
      </w:pPr>
      <w:r>
        <w:rPr>
          <w:rFonts w:ascii="Aptos" w:hAnsi="Aptos"/>
          <w:b w:val="0"/>
        </w:rPr>
        <w:t>C. Always stand</w:t>
      </w:r>
    </w:p>
    <w:p>
      <w:pPr>
        <w:pStyle w:val="ListBullet"/>
      </w:pPr>
      <w:r>
        <w:rPr>
          <w:rFonts w:ascii="Aptos" w:hAnsi="Aptos"/>
          <w:b w:val="0"/>
        </w:rPr>
        <w:t>D. Call security</w:t>
      </w:r>
    </w:p>
    <w:p>
      <w:r>
        <w:rPr>
          <w:rFonts w:ascii="Aptos" w:hAnsi="Aptos"/>
          <w:b/>
        </w:rPr>
        <w:t>44. Blackjack after split?</w:t>
      </w:r>
    </w:p>
    <w:p>
      <w:pPr>
        <w:pStyle w:val="ListBullet"/>
      </w:pPr>
      <w:r>
        <w:rPr>
          <w:rFonts w:ascii="Aptos" w:hAnsi="Aptos"/>
          <w:b w:val="0"/>
        </w:rPr>
        <w:t>A. 3:2</w:t>
      </w:r>
    </w:p>
    <w:p>
      <w:pPr>
        <w:pStyle w:val="ListBullet"/>
      </w:pPr>
      <w:r>
        <w:rPr>
          <w:rFonts w:ascii="Aptos" w:hAnsi="Aptos"/>
          <w:b w:val="0"/>
        </w:rPr>
        <w:t>B. 2:1</w:t>
      </w:r>
    </w:p>
    <w:p>
      <w:pPr>
        <w:pStyle w:val="ListBullet"/>
      </w:pPr>
      <w:r>
        <w:rPr>
          <w:rFonts w:ascii="Aptos" w:hAnsi="Aptos"/>
          <w:b w:val="0"/>
        </w:rPr>
        <w:t>C. 21 paying 1:1</w:t>
      </w:r>
    </w:p>
    <w:p>
      <w:pPr>
        <w:pStyle w:val="ListBullet"/>
      </w:pPr>
      <w:r>
        <w:rPr>
          <w:rFonts w:ascii="Aptos" w:hAnsi="Aptos"/>
          <w:b w:val="0"/>
        </w:rPr>
        <w:t>D. Always push</w:t>
      </w:r>
    </w:p>
    <w:p>
      <w:r>
        <w:rPr>
          <w:rFonts w:ascii="Aptos" w:hAnsi="Aptos"/>
          <w:b/>
        </w:rPr>
        <w:t>45. When is insurance offered?</w:t>
      </w:r>
    </w:p>
    <w:p>
      <w:pPr>
        <w:pStyle w:val="ListBullet"/>
      </w:pPr>
      <w:r>
        <w:rPr>
          <w:rFonts w:ascii="Aptos" w:hAnsi="Aptos"/>
          <w:b w:val="0"/>
        </w:rPr>
        <w:t>A. Dealer ace</w:t>
      </w:r>
    </w:p>
    <w:p>
      <w:pPr>
        <w:pStyle w:val="ListBullet"/>
      </w:pPr>
      <w:r>
        <w:rPr>
          <w:rFonts w:ascii="Aptos" w:hAnsi="Aptos"/>
          <w:b w:val="0"/>
        </w:rPr>
        <w:t>B. Dealer ten</w:t>
      </w:r>
    </w:p>
    <w:p>
      <w:pPr>
        <w:pStyle w:val="ListBullet"/>
      </w:pPr>
      <w:r>
        <w:rPr>
          <w:rFonts w:ascii="Aptos" w:hAnsi="Aptos"/>
          <w:b w:val="0"/>
        </w:rPr>
        <w:t>C. Player 20</w:t>
      </w:r>
    </w:p>
    <w:p>
      <w:pPr>
        <w:pStyle w:val="ListBullet"/>
      </w:pPr>
      <w:r>
        <w:rPr>
          <w:rFonts w:ascii="Aptos" w:hAnsi="Aptos"/>
          <w:b w:val="0"/>
        </w:rPr>
        <w:t>D. After dealer draws</w:t>
      </w:r>
    </w:p>
    <w:p>
      <w:r>
        <w:rPr>
          <w:rFonts w:ascii="Aptos" w:hAnsi="Aptos"/>
          <w:b/>
        </w:rPr>
        <w:t>46. Cash buy-in visibility?</w:t>
      </w:r>
    </w:p>
    <w:p>
      <w:pPr>
        <w:pStyle w:val="ListBullet"/>
      </w:pPr>
      <w:r>
        <w:rPr>
          <w:rFonts w:ascii="Aptos" w:hAnsi="Aptos"/>
          <w:b w:val="0"/>
        </w:rPr>
        <w:t>A. Only chips</w:t>
      </w:r>
    </w:p>
    <w:p>
      <w:pPr>
        <w:pStyle w:val="ListBullet"/>
      </w:pPr>
      <w:r>
        <w:rPr>
          <w:rFonts w:ascii="Aptos" w:hAnsi="Aptos"/>
          <w:b w:val="0"/>
        </w:rPr>
        <w:t>B. Cash visible until counted/dropped</w:t>
      </w:r>
    </w:p>
    <w:p>
      <w:pPr>
        <w:pStyle w:val="ListBullet"/>
      </w:pPr>
      <w:r>
        <w:rPr>
          <w:rFonts w:ascii="Aptos" w:hAnsi="Aptos"/>
          <w:b w:val="0"/>
        </w:rPr>
        <w:t>C. Nothing</w:t>
      </w:r>
    </w:p>
    <w:p>
      <w:pPr>
        <w:pStyle w:val="ListBullet"/>
      </w:pPr>
      <w:r>
        <w:rPr>
          <w:rFonts w:ascii="Aptos" w:hAnsi="Aptos"/>
          <w:b w:val="0"/>
        </w:rPr>
        <w:t>D. ID only</w:t>
      </w:r>
    </w:p>
    <w:p>
      <w:r>
        <w:rPr>
          <w:rFonts w:ascii="Aptos" w:hAnsi="Aptos"/>
          <w:b/>
        </w:rPr>
        <w:t>47. Material dispute response?</w:t>
      </w:r>
    </w:p>
    <w:p>
      <w:pPr>
        <w:pStyle w:val="ListBullet"/>
      </w:pPr>
      <w:r>
        <w:rPr>
          <w:rFonts w:ascii="Aptos" w:hAnsi="Aptos"/>
          <w:b w:val="0"/>
        </w:rPr>
        <w:t>A. Move cards</w:t>
      </w:r>
    </w:p>
    <w:p>
      <w:pPr>
        <w:pStyle w:val="ListBullet"/>
      </w:pPr>
      <w:r>
        <w:rPr>
          <w:rFonts w:ascii="Aptos" w:hAnsi="Aptos"/>
          <w:b w:val="0"/>
        </w:rPr>
        <w:t>B. Protect layout and call supervisor</w:t>
      </w:r>
    </w:p>
    <w:p>
      <w:pPr>
        <w:pStyle w:val="ListBullet"/>
      </w:pPr>
      <w:r>
        <w:rPr>
          <w:rFonts w:ascii="Aptos" w:hAnsi="Aptos"/>
          <w:b w:val="0"/>
        </w:rPr>
        <w:t>C. Promise refund</w:t>
      </w:r>
    </w:p>
    <w:p>
      <w:pPr>
        <w:pStyle w:val="ListBullet"/>
      </w:pPr>
      <w:r>
        <w:rPr>
          <w:rFonts w:ascii="Aptos" w:hAnsi="Aptos"/>
          <w:b w:val="0"/>
        </w:rPr>
        <w:t>D. Argue</w:t>
      </w:r>
    </w:p>
    <w:p>
      <w:r>
        <w:rPr>
          <w:rFonts w:ascii="Aptos" w:hAnsi="Aptos"/>
          <w:b/>
        </w:rPr>
        <w:t>48. Is card counting automatically cheating?</w:t>
      </w:r>
    </w:p>
    <w:p>
      <w:pPr>
        <w:pStyle w:val="ListBullet"/>
      </w:pPr>
      <w:r>
        <w:rPr>
          <w:rFonts w:ascii="Aptos" w:hAnsi="Aptos"/>
          <w:b w:val="0"/>
        </w:rPr>
        <w:t>A. Yes</w:t>
      </w:r>
    </w:p>
    <w:p>
      <w:pPr>
        <w:pStyle w:val="ListBullet"/>
      </w:pPr>
      <w:r>
        <w:rPr>
          <w:rFonts w:ascii="Aptos" w:hAnsi="Aptos"/>
          <w:b w:val="0"/>
        </w:rPr>
        <w:t>B. No</w:t>
      </w:r>
    </w:p>
    <w:p>
      <w:pPr>
        <w:pStyle w:val="ListBullet"/>
      </w:pPr>
      <w:r>
        <w:rPr>
          <w:rFonts w:ascii="Aptos" w:hAnsi="Aptos"/>
          <w:b w:val="0"/>
        </w:rPr>
        <w:t>C. High bets only</w:t>
      </w:r>
    </w:p>
    <w:p>
      <w:pPr>
        <w:pStyle w:val="ListBullet"/>
      </w:pPr>
      <w:r>
        <w:rPr>
          <w:rFonts w:ascii="Aptos" w:hAnsi="Aptos"/>
          <w:b w:val="0"/>
        </w:rPr>
        <w:t>D. After one shoe</w:t>
      </w:r>
    </w:p>
    <w:p>
      <w:r>
        <w:rPr>
          <w:rFonts w:ascii="Aptos" w:hAnsi="Aptos"/>
          <w:b/>
        </w:rPr>
        <w:t>49. Dealer action on soft 16?</w:t>
      </w:r>
    </w:p>
    <w:p>
      <w:pPr>
        <w:pStyle w:val="ListBullet"/>
      </w:pPr>
      <w:r>
        <w:rPr>
          <w:rFonts w:ascii="Aptos" w:hAnsi="Aptos"/>
          <w:b w:val="0"/>
        </w:rPr>
        <w:t>A. Stand</w:t>
      </w:r>
    </w:p>
    <w:p>
      <w:pPr>
        <w:pStyle w:val="ListBullet"/>
      </w:pPr>
      <w:r>
        <w:rPr>
          <w:rFonts w:ascii="Aptos" w:hAnsi="Aptos"/>
          <w:b w:val="0"/>
        </w:rPr>
        <w:t>B. Draw</w:t>
      </w:r>
    </w:p>
    <w:p>
      <w:pPr>
        <w:pStyle w:val="ListBullet"/>
      </w:pPr>
      <w:r>
        <w:rPr>
          <w:rFonts w:ascii="Aptos" w:hAnsi="Aptos"/>
          <w:b w:val="0"/>
        </w:rPr>
        <w:t>C. Split</w:t>
      </w:r>
    </w:p>
    <w:p>
      <w:pPr>
        <w:pStyle w:val="ListBullet"/>
      </w:pPr>
      <w:r>
        <w:rPr>
          <w:rFonts w:ascii="Aptos" w:hAnsi="Aptos"/>
          <w:b w:val="0"/>
        </w:rPr>
        <w:t>D. Double</w:t>
      </w:r>
    </w:p>
    <w:p>
      <w:r>
        <w:rPr>
          <w:rFonts w:ascii="Aptos" w:hAnsi="Aptos"/>
          <w:b/>
        </w:rPr>
        <w:t>50. Before using model amounts?</w:t>
      </w:r>
    </w:p>
    <w:p>
      <w:pPr>
        <w:pStyle w:val="ListBullet"/>
      </w:pPr>
      <w:r>
        <w:rPr>
          <w:rFonts w:ascii="Aptos" w:hAnsi="Aptos"/>
          <w:b w:val="0"/>
        </w:rPr>
        <w:t>A. Nothing</w:t>
      </w:r>
    </w:p>
    <w:p>
      <w:pPr>
        <w:pStyle w:val="ListBullet"/>
      </w:pPr>
      <w:r>
        <w:rPr>
          <w:rFonts w:ascii="Aptos" w:hAnsi="Aptos"/>
          <w:b w:val="0"/>
        </w:rPr>
        <w:t>B. Management approval</w:t>
      </w:r>
    </w:p>
    <w:p>
      <w:pPr>
        <w:pStyle w:val="ListBullet"/>
      </w:pPr>
      <w:r>
        <w:rPr>
          <w:rFonts w:ascii="Aptos" w:hAnsi="Aptos"/>
          <w:b w:val="0"/>
        </w:rPr>
        <w:t>C. Player vote</w:t>
      </w:r>
    </w:p>
    <w:p>
      <w:pPr>
        <w:pStyle w:val="ListBullet"/>
      </w:pPr>
      <w:r>
        <w:rPr>
          <w:rFonts w:ascii="Aptos" w:hAnsi="Aptos"/>
          <w:b w:val="0"/>
        </w:rPr>
        <w:t>D. Dealer preference</w:t>
      </w:r>
    </w:p>
    <w:p>
      <w:r>
        <w:rPr>
          <w:rFonts w:ascii="Aptos" w:hAnsi="Aptos"/>
          <w:b/>
        </w:rPr>
        <w:t>51. What does the dealer do with A-6?</w:t>
      </w:r>
    </w:p>
    <w:p>
      <w:pPr>
        <w:pStyle w:val="ListBullet"/>
      </w:pPr>
      <w:r>
        <w:rPr>
          <w:rFonts w:ascii="Aptos" w:hAnsi="Aptos"/>
          <w:b w:val="0"/>
        </w:rPr>
        <w:t>A. Hit</w:t>
      </w:r>
    </w:p>
    <w:p>
      <w:pPr>
        <w:pStyle w:val="ListBullet"/>
      </w:pPr>
      <w:r>
        <w:rPr>
          <w:rFonts w:ascii="Aptos" w:hAnsi="Aptos"/>
          <w:b w:val="0"/>
        </w:rPr>
        <w:t>B. Stand</w:t>
      </w:r>
    </w:p>
    <w:p>
      <w:pPr>
        <w:pStyle w:val="ListBullet"/>
      </w:pPr>
      <w:r>
        <w:rPr>
          <w:rFonts w:ascii="Aptos" w:hAnsi="Aptos"/>
          <w:b w:val="0"/>
        </w:rPr>
        <w:t>C. Offer surrender</w:t>
      </w:r>
    </w:p>
    <w:p>
      <w:pPr>
        <w:pStyle w:val="ListBullet"/>
      </w:pPr>
      <w:r>
        <w:rPr>
          <w:rFonts w:ascii="Aptos" w:hAnsi="Aptos"/>
          <w:b w:val="0"/>
        </w:rPr>
        <w:t>D. Ask the player</w:t>
      </w:r>
    </w:p>
    <w:p>
      <w:r>
        <w:rPr>
          <w:rFonts w:ascii="Aptos" w:hAnsi="Aptos"/>
          <w:b/>
        </w:rPr>
        <w:t>52. When may a dealer change a completed payout?</w:t>
      </w:r>
    </w:p>
    <w:p>
      <w:pPr>
        <w:pStyle w:val="ListBullet"/>
      </w:pPr>
      <w:r>
        <w:rPr>
          <w:rFonts w:ascii="Aptos" w:hAnsi="Aptos"/>
          <w:b w:val="0"/>
        </w:rPr>
        <w:t>A. At discretion</w:t>
      </w:r>
    </w:p>
    <w:p>
      <w:pPr>
        <w:pStyle w:val="ListBullet"/>
      </w:pPr>
      <w:r>
        <w:rPr>
          <w:rFonts w:ascii="Aptos" w:hAnsi="Aptos"/>
          <w:b w:val="0"/>
        </w:rPr>
        <w:t>B. After authorized review</w:t>
      </w:r>
    </w:p>
    <w:p>
      <w:pPr>
        <w:pStyle w:val="ListBullet"/>
      </w:pPr>
      <w:r>
        <w:rPr>
          <w:rFonts w:ascii="Aptos" w:hAnsi="Aptos"/>
          <w:b w:val="0"/>
        </w:rPr>
        <w:t>C. Whenever asked</w:t>
      </w:r>
    </w:p>
    <w:p>
      <w:pPr>
        <w:pStyle w:val="ListBullet"/>
      </w:pPr>
      <w:r>
        <w:rPr>
          <w:rFonts w:ascii="Aptos" w:hAnsi="Aptos"/>
          <w:b w:val="0"/>
        </w:rPr>
        <w:t>D. Never document</w:t>
      </w:r>
    </w:p>
    <w:p>
      <w:r>
        <w:rPr>
          <w:rFonts w:ascii="Aptos" w:hAnsi="Aptos"/>
          <w:b/>
        </w:rPr>
        <w:t>53. Response to ambiguous signal?</w:t>
      </w:r>
    </w:p>
    <w:p>
      <w:pPr>
        <w:pStyle w:val="ListBullet"/>
      </w:pPr>
      <w:r>
        <w:rPr>
          <w:rFonts w:ascii="Aptos" w:hAnsi="Aptos"/>
          <w:b w:val="0"/>
        </w:rPr>
        <w:t>A. Guess</w:t>
      </w:r>
    </w:p>
    <w:p>
      <w:pPr>
        <w:pStyle w:val="ListBullet"/>
      </w:pPr>
      <w:r>
        <w:rPr>
          <w:rFonts w:ascii="Aptos" w:hAnsi="Aptos"/>
          <w:b w:val="0"/>
        </w:rPr>
        <w:t>B. Ask for clear signal</w:t>
      </w:r>
    </w:p>
    <w:p>
      <w:pPr>
        <w:pStyle w:val="ListBullet"/>
      </w:pPr>
      <w:r>
        <w:rPr>
          <w:rFonts w:ascii="Aptos" w:hAnsi="Aptos"/>
          <w:b w:val="0"/>
        </w:rPr>
        <w:t>C. Always stand</w:t>
      </w:r>
    </w:p>
    <w:p>
      <w:pPr>
        <w:pStyle w:val="ListBullet"/>
      </w:pPr>
      <w:r>
        <w:rPr>
          <w:rFonts w:ascii="Aptos" w:hAnsi="Aptos"/>
          <w:b w:val="0"/>
        </w:rPr>
        <w:t>D. Call security</w:t>
      </w:r>
    </w:p>
    <w:p>
      <w:r>
        <w:rPr>
          <w:rFonts w:ascii="Aptos" w:hAnsi="Aptos"/>
          <w:b/>
        </w:rPr>
        <w:t>54. Blackjack after split?</w:t>
      </w:r>
    </w:p>
    <w:p>
      <w:pPr>
        <w:pStyle w:val="ListBullet"/>
      </w:pPr>
      <w:r>
        <w:rPr>
          <w:rFonts w:ascii="Aptos" w:hAnsi="Aptos"/>
          <w:b w:val="0"/>
        </w:rPr>
        <w:t>A. 3:2</w:t>
      </w:r>
    </w:p>
    <w:p>
      <w:pPr>
        <w:pStyle w:val="ListBullet"/>
      </w:pPr>
      <w:r>
        <w:rPr>
          <w:rFonts w:ascii="Aptos" w:hAnsi="Aptos"/>
          <w:b w:val="0"/>
        </w:rPr>
        <w:t>B. 2:1</w:t>
      </w:r>
    </w:p>
    <w:p>
      <w:pPr>
        <w:pStyle w:val="ListBullet"/>
      </w:pPr>
      <w:r>
        <w:rPr>
          <w:rFonts w:ascii="Aptos" w:hAnsi="Aptos"/>
          <w:b w:val="0"/>
        </w:rPr>
        <w:t>C. 21 paying 1:1</w:t>
      </w:r>
    </w:p>
    <w:p>
      <w:pPr>
        <w:pStyle w:val="ListBullet"/>
      </w:pPr>
      <w:r>
        <w:rPr>
          <w:rFonts w:ascii="Aptos" w:hAnsi="Aptos"/>
          <w:b w:val="0"/>
        </w:rPr>
        <w:t>D. Always push</w:t>
      </w:r>
    </w:p>
    <w:p>
      <w:r>
        <w:rPr>
          <w:rFonts w:ascii="Aptos" w:hAnsi="Aptos"/>
          <w:b/>
        </w:rPr>
        <w:t>55. When is insurance offered?</w:t>
      </w:r>
    </w:p>
    <w:p>
      <w:pPr>
        <w:pStyle w:val="ListBullet"/>
      </w:pPr>
      <w:r>
        <w:rPr>
          <w:rFonts w:ascii="Aptos" w:hAnsi="Aptos"/>
          <w:b w:val="0"/>
        </w:rPr>
        <w:t>A. Dealer ace</w:t>
      </w:r>
    </w:p>
    <w:p>
      <w:pPr>
        <w:pStyle w:val="ListBullet"/>
      </w:pPr>
      <w:r>
        <w:rPr>
          <w:rFonts w:ascii="Aptos" w:hAnsi="Aptos"/>
          <w:b w:val="0"/>
        </w:rPr>
        <w:t>B. Dealer ten</w:t>
      </w:r>
    </w:p>
    <w:p>
      <w:pPr>
        <w:pStyle w:val="ListBullet"/>
      </w:pPr>
      <w:r>
        <w:rPr>
          <w:rFonts w:ascii="Aptos" w:hAnsi="Aptos"/>
          <w:b w:val="0"/>
        </w:rPr>
        <w:t>C. Player 20</w:t>
      </w:r>
    </w:p>
    <w:p>
      <w:pPr>
        <w:pStyle w:val="ListBullet"/>
      </w:pPr>
      <w:r>
        <w:rPr>
          <w:rFonts w:ascii="Aptos" w:hAnsi="Aptos"/>
          <w:b w:val="0"/>
        </w:rPr>
        <w:t>D. After dealer draws</w:t>
      </w:r>
    </w:p>
    <w:p>
      <w:r>
        <w:rPr>
          <w:rFonts w:ascii="Aptos" w:hAnsi="Aptos"/>
          <w:b/>
        </w:rPr>
        <w:t>56. Cash buy-in visibility?</w:t>
      </w:r>
    </w:p>
    <w:p>
      <w:pPr>
        <w:pStyle w:val="ListBullet"/>
      </w:pPr>
      <w:r>
        <w:rPr>
          <w:rFonts w:ascii="Aptos" w:hAnsi="Aptos"/>
          <w:b w:val="0"/>
        </w:rPr>
        <w:t>A. Only chips</w:t>
      </w:r>
    </w:p>
    <w:p>
      <w:pPr>
        <w:pStyle w:val="ListBullet"/>
      </w:pPr>
      <w:r>
        <w:rPr>
          <w:rFonts w:ascii="Aptos" w:hAnsi="Aptos"/>
          <w:b w:val="0"/>
        </w:rPr>
        <w:t>B. Cash visible until counted/dropped</w:t>
      </w:r>
    </w:p>
    <w:p>
      <w:pPr>
        <w:pStyle w:val="ListBullet"/>
      </w:pPr>
      <w:r>
        <w:rPr>
          <w:rFonts w:ascii="Aptos" w:hAnsi="Aptos"/>
          <w:b w:val="0"/>
        </w:rPr>
        <w:t>C. Nothing</w:t>
      </w:r>
    </w:p>
    <w:p>
      <w:pPr>
        <w:pStyle w:val="ListBullet"/>
      </w:pPr>
      <w:r>
        <w:rPr>
          <w:rFonts w:ascii="Aptos" w:hAnsi="Aptos"/>
          <w:b w:val="0"/>
        </w:rPr>
        <w:t>D. ID only</w:t>
      </w:r>
    </w:p>
    <w:p>
      <w:r>
        <w:rPr>
          <w:rFonts w:ascii="Aptos" w:hAnsi="Aptos"/>
          <w:b/>
        </w:rPr>
        <w:t>57. Material dispute response?</w:t>
      </w:r>
    </w:p>
    <w:p>
      <w:pPr>
        <w:pStyle w:val="ListBullet"/>
      </w:pPr>
      <w:r>
        <w:rPr>
          <w:rFonts w:ascii="Aptos" w:hAnsi="Aptos"/>
          <w:b w:val="0"/>
        </w:rPr>
        <w:t>A. Move cards</w:t>
      </w:r>
    </w:p>
    <w:p>
      <w:pPr>
        <w:pStyle w:val="ListBullet"/>
      </w:pPr>
      <w:r>
        <w:rPr>
          <w:rFonts w:ascii="Aptos" w:hAnsi="Aptos"/>
          <w:b w:val="0"/>
        </w:rPr>
        <w:t>B. Protect layout and call supervisor</w:t>
      </w:r>
    </w:p>
    <w:p>
      <w:pPr>
        <w:pStyle w:val="ListBullet"/>
      </w:pPr>
      <w:r>
        <w:rPr>
          <w:rFonts w:ascii="Aptos" w:hAnsi="Aptos"/>
          <w:b w:val="0"/>
        </w:rPr>
        <w:t>C. Promise refund</w:t>
      </w:r>
    </w:p>
    <w:p>
      <w:pPr>
        <w:pStyle w:val="ListBullet"/>
      </w:pPr>
      <w:r>
        <w:rPr>
          <w:rFonts w:ascii="Aptos" w:hAnsi="Aptos"/>
          <w:b w:val="0"/>
        </w:rPr>
        <w:t>D. Argue</w:t>
      </w:r>
    </w:p>
    <w:p>
      <w:r>
        <w:rPr>
          <w:rFonts w:ascii="Aptos" w:hAnsi="Aptos"/>
          <w:b/>
        </w:rPr>
        <w:t>58. Is card counting automatically cheating?</w:t>
      </w:r>
    </w:p>
    <w:p>
      <w:pPr>
        <w:pStyle w:val="ListBullet"/>
      </w:pPr>
      <w:r>
        <w:rPr>
          <w:rFonts w:ascii="Aptos" w:hAnsi="Aptos"/>
          <w:b w:val="0"/>
        </w:rPr>
        <w:t>A. Yes</w:t>
      </w:r>
    </w:p>
    <w:p>
      <w:pPr>
        <w:pStyle w:val="ListBullet"/>
      </w:pPr>
      <w:r>
        <w:rPr>
          <w:rFonts w:ascii="Aptos" w:hAnsi="Aptos"/>
          <w:b w:val="0"/>
        </w:rPr>
        <w:t>B. No</w:t>
      </w:r>
    </w:p>
    <w:p>
      <w:pPr>
        <w:pStyle w:val="ListBullet"/>
      </w:pPr>
      <w:r>
        <w:rPr>
          <w:rFonts w:ascii="Aptos" w:hAnsi="Aptos"/>
          <w:b w:val="0"/>
        </w:rPr>
        <w:t>C. High bets only</w:t>
      </w:r>
    </w:p>
    <w:p>
      <w:pPr>
        <w:pStyle w:val="ListBullet"/>
      </w:pPr>
      <w:r>
        <w:rPr>
          <w:rFonts w:ascii="Aptos" w:hAnsi="Aptos"/>
          <w:b w:val="0"/>
        </w:rPr>
        <w:t>D. After one shoe</w:t>
      </w:r>
    </w:p>
    <w:p>
      <w:r>
        <w:rPr>
          <w:rFonts w:ascii="Aptos" w:hAnsi="Aptos"/>
          <w:b/>
        </w:rPr>
        <w:t>59. Dealer action on soft 16?</w:t>
      </w:r>
    </w:p>
    <w:p>
      <w:pPr>
        <w:pStyle w:val="ListBullet"/>
      </w:pPr>
      <w:r>
        <w:rPr>
          <w:rFonts w:ascii="Aptos" w:hAnsi="Aptos"/>
          <w:b w:val="0"/>
        </w:rPr>
        <w:t>A. Stand</w:t>
      </w:r>
    </w:p>
    <w:p>
      <w:pPr>
        <w:pStyle w:val="ListBullet"/>
      </w:pPr>
      <w:r>
        <w:rPr>
          <w:rFonts w:ascii="Aptos" w:hAnsi="Aptos"/>
          <w:b w:val="0"/>
        </w:rPr>
        <w:t>B. Draw</w:t>
      </w:r>
    </w:p>
    <w:p>
      <w:pPr>
        <w:pStyle w:val="ListBullet"/>
      </w:pPr>
      <w:r>
        <w:rPr>
          <w:rFonts w:ascii="Aptos" w:hAnsi="Aptos"/>
          <w:b w:val="0"/>
        </w:rPr>
        <w:t>C. Split</w:t>
      </w:r>
    </w:p>
    <w:p>
      <w:pPr>
        <w:pStyle w:val="ListBullet"/>
      </w:pPr>
      <w:r>
        <w:rPr>
          <w:rFonts w:ascii="Aptos" w:hAnsi="Aptos"/>
          <w:b w:val="0"/>
        </w:rPr>
        <w:t>D. Double</w:t>
      </w:r>
    </w:p>
    <w:p>
      <w:r>
        <w:rPr>
          <w:rFonts w:ascii="Aptos" w:hAnsi="Aptos"/>
          <w:b/>
        </w:rPr>
        <w:t>60. Before using model amounts?</w:t>
      </w:r>
    </w:p>
    <w:p>
      <w:pPr>
        <w:pStyle w:val="ListBullet"/>
      </w:pPr>
      <w:r>
        <w:rPr>
          <w:rFonts w:ascii="Aptos" w:hAnsi="Aptos"/>
          <w:b w:val="0"/>
        </w:rPr>
        <w:t>A. Nothing</w:t>
      </w:r>
    </w:p>
    <w:p>
      <w:pPr>
        <w:pStyle w:val="ListBullet"/>
      </w:pPr>
      <w:r>
        <w:rPr>
          <w:rFonts w:ascii="Aptos" w:hAnsi="Aptos"/>
          <w:b w:val="0"/>
        </w:rPr>
        <w:t>B. Management approval</w:t>
      </w:r>
    </w:p>
    <w:p>
      <w:pPr>
        <w:pStyle w:val="ListBullet"/>
      </w:pPr>
      <w:r>
        <w:rPr>
          <w:rFonts w:ascii="Aptos" w:hAnsi="Aptos"/>
          <w:b w:val="0"/>
        </w:rPr>
        <w:t>C. Player vote</w:t>
      </w:r>
    </w:p>
    <w:p>
      <w:pPr>
        <w:pStyle w:val="ListBullet"/>
      </w:pPr>
      <w:r>
        <w:rPr>
          <w:rFonts w:ascii="Aptos" w:hAnsi="Aptos"/>
          <w:b w:val="0"/>
        </w:rPr>
        <w:t>D. Dealer preference</w:t>
      </w:r>
    </w:p>
    <w:p>
      <w:r>
        <w:rPr>
          <w:rFonts w:ascii="Aptos" w:hAnsi="Aptos"/>
          <w:b/>
        </w:rPr>
        <w:t>61. What does the dealer do with A-6?</w:t>
      </w:r>
    </w:p>
    <w:p>
      <w:pPr>
        <w:pStyle w:val="ListBullet"/>
      </w:pPr>
      <w:r>
        <w:rPr>
          <w:rFonts w:ascii="Aptos" w:hAnsi="Aptos"/>
          <w:b w:val="0"/>
        </w:rPr>
        <w:t>A. Hit</w:t>
      </w:r>
    </w:p>
    <w:p>
      <w:pPr>
        <w:pStyle w:val="ListBullet"/>
      </w:pPr>
      <w:r>
        <w:rPr>
          <w:rFonts w:ascii="Aptos" w:hAnsi="Aptos"/>
          <w:b w:val="0"/>
        </w:rPr>
        <w:t>B. Stand</w:t>
      </w:r>
    </w:p>
    <w:p>
      <w:pPr>
        <w:pStyle w:val="ListBullet"/>
      </w:pPr>
      <w:r>
        <w:rPr>
          <w:rFonts w:ascii="Aptos" w:hAnsi="Aptos"/>
          <w:b w:val="0"/>
        </w:rPr>
        <w:t>C. Offer surrender</w:t>
      </w:r>
    </w:p>
    <w:p>
      <w:pPr>
        <w:pStyle w:val="ListBullet"/>
      </w:pPr>
      <w:r>
        <w:rPr>
          <w:rFonts w:ascii="Aptos" w:hAnsi="Aptos"/>
          <w:b w:val="0"/>
        </w:rPr>
        <w:t>D. Ask the player</w:t>
      </w:r>
    </w:p>
    <w:p>
      <w:r>
        <w:rPr>
          <w:rFonts w:ascii="Aptos" w:hAnsi="Aptos"/>
          <w:b/>
        </w:rPr>
        <w:t>62. When may a dealer change a completed payout?</w:t>
      </w:r>
    </w:p>
    <w:p>
      <w:pPr>
        <w:pStyle w:val="ListBullet"/>
      </w:pPr>
      <w:r>
        <w:rPr>
          <w:rFonts w:ascii="Aptos" w:hAnsi="Aptos"/>
          <w:b w:val="0"/>
        </w:rPr>
        <w:t>A. At discretion</w:t>
      </w:r>
    </w:p>
    <w:p>
      <w:pPr>
        <w:pStyle w:val="ListBullet"/>
      </w:pPr>
      <w:r>
        <w:rPr>
          <w:rFonts w:ascii="Aptos" w:hAnsi="Aptos"/>
          <w:b w:val="0"/>
        </w:rPr>
        <w:t>B. After authorized review</w:t>
      </w:r>
    </w:p>
    <w:p>
      <w:pPr>
        <w:pStyle w:val="ListBullet"/>
      </w:pPr>
      <w:r>
        <w:rPr>
          <w:rFonts w:ascii="Aptos" w:hAnsi="Aptos"/>
          <w:b w:val="0"/>
        </w:rPr>
        <w:t>C. Whenever asked</w:t>
      </w:r>
    </w:p>
    <w:p>
      <w:pPr>
        <w:pStyle w:val="ListBullet"/>
      </w:pPr>
      <w:r>
        <w:rPr>
          <w:rFonts w:ascii="Aptos" w:hAnsi="Aptos"/>
          <w:b w:val="0"/>
        </w:rPr>
        <w:t>D. Never document</w:t>
      </w:r>
    </w:p>
    <w:p>
      <w:r>
        <w:rPr>
          <w:rFonts w:ascii="Aptos" w:hAnsi="Aptos"/>
          <w:b/>
        </w:rPr>
        <w:t>63. Response to ambiguous signal?</w:t>
      </w:r>
    </w:p>
    <w:p>
      <w:pPr>
        <w:pStyle w:val="ListBullet"/>
      </w:pPr>
      <w:r>
        <w:rPr>
          <w:rFonts w:ascii="Aptos" w:hAnsi="Aptos"/>
          <w:b w:val="0"/>
        </w:rPr>
        <w:t>A. Guess</w:t>
      </w:r>
    </w:p>
    <w:p>
      <w:pPr>
        <w:pStyle w:val="ListBullet"/>
      </w:pPr>
      <w:r>
        <w:rPr>
          <w:rFonts w:ascii="Aptos" w:hAnsi="Aptos"/>
          <w:b w:val="0"/>
        </w:rPr>
        <w:t>B. Ask for clear signal</w:t>
      </w:r>
    </w:p>
    <w:p>
      <w:pPr>
        <w:pStyle w:val="ListBullet"/>
      </w:pPr>
      <w:r>
        <w:rPr>
          <w:rFonts w:ascii="Aptos" w:hAnsi="Aptos"/>
          <w:b w:val="0"/>
        </w:rPr>
        <w:t>C. Always stand</w:t>
      </w:r>
    </w:p>
    <w:p>
      <w:pPr>
        <w:pStyle w:val="ListBullet"/>
      </w:pPr>
      <w:r>
        <w:rPr>
          <w:rFonts w:ascii="Aptos" w:hAnsi="Aptos"/>
          <w:b w:val="0"/>
        </w:rPr>
        <w:t>D. Call security</w:t>
      </w:r>
    </w:p>
    <w:p>
      <w:r>
        <w:rPr>
          <w:rFonts w:ascii="Aptos" w:hAnsi="Aptos"/>
          <w:b/>
        </w:rPr>
        <w:t>64. Blackjack after split?</w:t>
      </w:r>
    </w:p>
    <w:p>
      <w:pPr>
        <w:pStyle w:val="ListBullet"/>
      </w:pPr>
      <w:r>
        <w:rPr>
          <w:rFonts w:ascii="Aptos" w:hAnsi="Aptos"/>
          <w:b w:val="0"/>
        </w:rPr>
        <w:t>A. 3:2</w:t>
      </w:r>
    </w:p>
    <w:p>
      <w:pPr>
        <w:pStyle w:val="ListBullet"/>
      </w:pPr>
      <w:r>
        <w:rPr>
          <w:rFonts w:ascii="Aptos" w:hAnsi="Aptos"/>
          <w:b w:val="0"/>
        </w:rPr>
        <w:t>B. 2:1</w:t>
      </w:r>
    </w:p>
    <w:p>
      <w:pPr>
        <w:pStyle w:val="ListBullet"/>
      </w:pPr>
      <w:r>
        <w:rPr>
          <w:rFonts w:ascii="Aptos" w:hAnsi="Aptos"/>
          <w:b w:val="0"/>
        </w:rPr>
        <w:t>C. 21 paying 1:1</w:t>
      </w:r>
    </w:p>
    <w:p>
      <w:pPr>
        <w:pStyle w:val="ListBullet"/>
      </w:pPr>
      <w:r>
        <w:rPr>
          <w:rFonts w:ascii="Aptos" w:hAnsi="Aptos"/>
          <w:b w:val="0"/>
        </w:rPr>
        <w:t>D. Always push</w:t>
      </w:r>
    </w:p>
    <w:p>
      <w:r>
        <w:rPr>
          <w:rFonts w:ascii="Aptos" w:hAnsi="Aptos"/>
          <w:b/>
        </w:rPr>
        <w:t>65. When is insurance offered?</w:t>
      </w:r>
    </w:p>
    <w:p>
      <w:pPr>
        <w:pStyle w:val="ListBullet"/>
      </w:pPr>
      <w:r>
        <w:rPr>
          <w:rFonts w:ascii="Aptos" w:hAnsi="Aptos"/>
          <w:b w:val="0"/>
        </w:rPr>
        <w:t>A. Dealer ace</w:t>
      </w:r>
    </w:p>
    <w:p>
      <w:pPr>
        <w:pStyle w:val="ListBullet"/>
      </w:pPr>
      <w:r>
        <w:rPr>
          <w:rFonts w:ascii="Aptos" w:hAnsi="Aptos"/>
          <w:b w:val="0"/>
        </w:rPr>
        <w:t>B. Dealer ten</w:t>
      </w:r>
    </w:p>
    <w:p>
      <w:pPr>
        <w:pStyle w:val="ListBullet"/>
      </w:pPr>
      <w:r>
        <w:rPr>
          <w:rFonts w:ascii="Aptos" w:hAnsi="Aptos"/>
          <w:b w:val="0"/>
        </w:rPr>
        <w:t>C. Player 20</w:t>
      </w:r>
    </w:p>
    <w:p>
      <w:pPr>
        <w:pStyle w:val="ListBullet"/>
      </w:pPr>
      <w:r>
        <w:rPr>
          <w:rFonts w:ascii="Aptos" w:hAnsi="Aptos"/>
          <w:b w:val="0"/>
        </w:rPr>
        <w:t>D. After dealer draws</w:t>
      </w:r>
    </w:p>
    <w:p>
      <w:r>
        <w:rPr>
          <w:rFonts w:ascii="Aptos" w:hAnsi="Aptos"/>
          <w:b/>
        </w:rPr>
        <w:t>66. Cash buy-in visibility?</w:t>
      </w:r>
    </w:p>
    <w:p>
      <w:pPr>
        <w:pStyle w:val="ListBullet"/>
      </w:pPr>
      <w:r>
        <w:rPr>
          <w:rFonts w:ascii="Aptos" w:hAnsi="Aptos"/>
          <w:b w:val="0"/>
        </w:rPr>
        <w:t>A. Only chips</w:t>
      </w:r>
    </w:p>
    <w:p>
      <w:pPr>
        <w:pStyle w:val="ListBullet"/>
      </w:pPr>
      <w:r>
        <w:rPr>
          <w:rFonts w:ascii="Aptos" w:hAnsi="Aptos"/>
          <w:b w:val="0"/>
        </w:rPr>
        <w:t>B. Cash visible until counted/dropped</w:t>
      </w:r>
    </w:p>
    <w:p>
      <w:pPr>
        <w:pStyle w:val="ListBullet"/>
      </w:pPr>
      <w:r>
        <w:rPr>
          <w:rFonts w:ascii="Aptos" w:hAnsi="Aptos"/>
          <w:b w:val="0"/>
        </w:rPr>
        <w:t>C. Nothing</w:t>
      </w:r>
    </w:p>
    <w:p>
      <w:pPr>
        <w:pStyle w:val="ListBullet"/>
      </w:pPr>
      <w:r>
        <w:rPr>
          <w:rFonts w:ascii="Aptos" w:hAnsi="Aptos"/>
          <w:b w:val="0"/>
        </w:rPr>
        <w:t>D. ID only</w:t>
      </w:r>
    </w:p>
    <w:p>
      <w:r>
        <w:rPr>
          <w:rFonts w:ascii="Aptos" w:hAnsi="Aptos"/>
          <w:b/>
        </w:rPr>
        <w:t>67. Material dispute response?</w:t>
      </w:r>
    </w:p>
    <w:p>
      <w:pPr>
        <w:pStyle w:val="ListBullet"/>
      </w:pPr>
      <w:r>
        <w:rPr>
          <w:rFonts w:ascii="Aptos" w:hAnsi="Aptos"/>
          <w:b w:val="0"/>
        </w:rPr>
        <w:t>A. Move cards</w:t>
      </w:r>
    </w:p>
    <w:p>
      <w:pPr>
        <w:pStyle w:val="ListBullet"/>
      </w:pPr>
      <w:r>
        <w:rPr>
          <w:rFonts w:ascii="Aptos" w:hAnsi="Aptos"/>
          <w:b w:val="0"/>
        </w:rPr>
        <w:t>B. Protect layout and call supervisor</w:t>
      </w:r>
    </w:p>
    <w:p>
      <w:pPr>
        <w:pStyle w:val="ListBullet"/>
      </w:pPr>
      <w:r>
        <w:rPr>
          <w:rFonts w:ascii="Aptos" w:hAnsi="Aptos"/>
          <w:b w:val="0"/>
        </w:rPr>
        <w:t>C. Promise refund</w:t>
      </w:r>
    </w:p>
    <w:p>
      <w:pPr>
        <w:pStyle w:val="ListBullet"/>
      </w:pPr>
      <w:r>
        <w:rPr>
          <w:rFonts w:ascii="Aptos" w:hAnsi="Aptos"/>
          <w:b w:val="0"/>
        </w:rPr>
        <w:t>D. Argue</w:t>
      </w:r>
    </w:p>
    <w:p>
      <w:r>
        <w:rPr>
          <w:rFonts w:ascii="Aptos" w:hAnsi="Aptos"/>
          <w:b/>
        </w:rPr>
        <w:t>68. Is card counting automatically cheating?</w:t>
      </w:r>
    </w:p>
    <w:p>
      <w:pPr>
        <w:pStyle w:val="ListBullet"/>
      </w:pPr>
      <w:r>
        <w:rPr>
          <w:rFonts w:ascii="Aptos" w:hAnsi="Aptos"/>
          <w:b w:val="0"/>
        </w:rPr>
        <w:t>A. Yes</w:t>
      </w:r>
    </w:p>
    <w:p>
      <w:pPr>
        <w:pStyle w:val="ListBullet"/>
      </w:pPr>
      <w:r>
        <w:rPr>
          <w:rFonts w:ascii="Aptos" w:hAnsi="Aptos"/>
          <w:b w:val="0"/>
        </w:rPr>
        <w:t>B. No</w:t>
      </w:r>
    </w:p>
    <w:p>
      <w:pPr>
        <w:pStyle w:val="ListBullet"/>
      </w:pPr>
      <w:r>
        <w:rPr>
          <w:rFonts w:ascii="Aptos" w:hAnsi="Aptos"/>
          <w:b w:val="0"/>
        </w:rPr>
        <w:t>C. High bets only</w:t>
      </w:r>
    </w:p>
    <w:p>
      <w:pPr>
        <w:pStyle w:val="ListBullet"/>
      </w:pPr>
      <w:r>
        <w:rPr>
          <w:rFonts w:ascii="Aptos" w:hAnsi="Aptos"/>
          <w:b w:val="0"/>
        </w:rPr>
        <w:t>D. After one shoe</w:t>
      </w:r>
    </w:p>
    <w:p>
      <w:r>
        <w:rPr>
          <w:rFonts w:ascii="Aptos" w:hAnsi="Aptos"/>
          <w:b/>
        </w:rPr>
        <w:t>69. Dealer action on soft 16?</w:t>
      </w:r>
    </w:p>
    <w:p>
      <w:pPr>
        <w:pStyle w:val="ListBullet"/>
      </w:pPr>
      <w:r>
        <w:rPr>
          <w:rFonts w:ascii="Aptos" w:hAnsi="Aptos"/>
          <w:b w:val="0"/>
        </w:rPr>
        <w:t>A. Stand</w:t>
      </w:r>
    </w:p>
    <w:p>
      <w:pPr>
        <w:pStyle w:val="ListBullet"/>
      </w:pPr>
      <w:r>
        <w:rPr>
          <w:rFonts w:ascii="Aptos" w:hAnsi="Aptos"/>
          <w:b w:val="0"/>
        </w:rPr>
        <w:t>B. Draw</w:t>
      </w:r>
    </w:p>
    <w:p>
      <w:pPr>
        <w:pStyle w:val="ListBullet"/>
      </w:pPr>
      <w:r>
        <w:rPr>
          <w:rFonts w:ascii="Aptos" w:hAnsi="Aptos"/>
          <w:b w:val="0"/>
        </w:rPr>
        <w:t>C. Split</w:t>
      </w:r>
    </w:p>
    <w:p>
      <w:pPr>
        <w:pStyle w:val="ListBullet"/>
      </w:pPr>
      <w:r>
        <w:rPr>
          <w:rFonts w:ascii="Aptos" w:hAnsi="Aptos"/>
          <w:b w:val="0"/>
        </w:rPr>
        <w:t>D. Double</w:t>
      </w:r>
    </w:p>
    <w:p>
      <w:r>
        <w:rPr>
          <w:rFonts w:ascii="Aptos" w:hAnsi="Aptos"/>
          <w:b/>
        </w:rPr>
        <w:t>70. Before using model amounts?</w:t>
      </w:r>
    </w:p>
    <w:p>
      <w:pPr>
        <w:pStyle w:val="ListBullet"/>
      </w:pPr>
      <w:r>
        <w:rPr>
          <w:rFonts w:ascii="Aptos" w:hAnsi="Aptos"/>
          <w:b w:val="0"/>
        </w:rPr>
        <w:t>A. Nothing</w:t>
      </w:r>
    </w:p>
    <w:p>
      <w:pPr>
        <w:pStyle w:val="ListBullet"/>
      </w:pPr>
      <w:r>
        <w:rPr>
          <w:rFonts w:ascii="Aptos" w:hAnsi="Aptos"/>
          <w:b w:val="0"/>
        </w:rPr>
        <w:t>B. Management approval</w:t>
      </w:r>
    </w:p>
    <w:p>
      <w:pPr>
        <w:pStyle w:val="ListBullet"/>
      </w:pPr>
      <w:r>
        <w:rPr>
          <w:rFonts w:ascii="Aptos" w:hAnsi="Aptos"/>
          <w:b w:val="0"/>
        </w:rPr>
        <w:t>C. Player vote</w:t>
      </w:r>
    </w:p>
    <w:p>
      <w:pPr>
        <w:pStyle w:val="ListBullet"/>
      </w:pPr>
      <w:r>
        <w:rPr>
          <w:rFonts w:ascii="Aptos" w:hAnsi="Aptos"/>
          <w:b w:val="0"/>
        </w:rPr>
        <w:t>D. Dealer preference</w:t>
      </w:r>
    </w:p>
    <w:p>
      <w:r>
        <w:rPr>
          <w:rFonts w:ascii="Aptos" w:hAnsi="Aptos"/>
          <w:b/>
        </w:rPr>
        <w:t>71. What does the dealer do with A-6?</w:t>
      </w:r>
    </w:p>
    <w:p>
      <w:pPr>
        <w:pStyle w:val="ListBullet"/>
      </w:pPr>
      <w:r>
        <w:rPr>
          <w:rFonts w:ascii="Aptos" w:hAnsi="Aptos"/>
          <w:b w:val="0"/>
        </w:rPr>
        <w:t>A. Hit</w:t>
      </w:r>
    </w:p>
    <w:p>
      <w:pPr>
        <w:pStyle w:val="ListBullet"/>
      </w:pPr>
      <w:r>
        <w:rPr>
          <w:rFonts w:ascii="Aptos" w:hAnsi="Aptos"/>
          <w:b w:val="0"/>
        </w:rPr>
        <w:t>B. Stand</w:t>
      </w:r>
    </w:p>
    <w:p>
      <w:pPr>
        <w:pStyle w:val="ListBullet"/>
      </w:pPr>
      <w:r>
        <w:rPr>
          <w:rFonts w:ascii="Aptos" w:hAnsi="Aptos"/>
          <w:b w:val="0"/>
        </w:rPr>
        <w:t>C. Offer surrender</w:t>
      </w:r>
    </w:p>
    <w:p>
      <w:pPr>
        <w:pStyle w:val="ListBullet"/>
      </w:pPr>
      <w:r>
        <w:rPr>
          <w:rFonts w:ascii="Aptos" w:hAnsi="Aptos"/>
          <w:b w:val="0"/>
        </w:rPr>
        <w:t>D. Ask the player</w:t>
      </w:r>
    </w:p>
    <w:p>
      <w:r>
        <w:rPr>
          <w:rFonts w:ascii="Aptos" w:hAnsi="Aptos"/>
          <w:b/>
        </w:rPr>
        <w:t>72. When may a dealer change a completed payout?</w:t>
      </w:r>
    </w:p>
    <w:p>
      <w:pPr>
        <w:pStyle w:val="ListBullet"/>
      </w:pPr>
      <w:r>
        <w:rPr>
          <w:rFonts w:ascii="Aptos" w:hAnsi="Aptos"/>
          <w:b w:val="0"/>
        </w:rPr>
        <w:t>A. At discretion</w:t>
      </w:r>
    </w:p>
    <w:p>
      <w:pPr>
        <w:pStyle w:val="ListBullet"/>
      </w:pPr>
      <w:r>
        <w:rPr>
          <w:rFonts w:ascii="Aptos" w:hAnsi="Aptos"/>
          <w:b w:val="0"/>
        </w:rPr>
        <w:t>B. After authorized review</w:t>
      </w:r>
    </w:p>
    <w:p>
      <w:pPr>
        <w:pStyle w:val="ListBullet"/>
      </w:pPr>
      <w:r>
        <w:rPr>
          <w:rFonts w:ascii="Aptos" w:hAnsi="Aptos"/>
          <w:b w:val="0"/>
        </w:rPr>
        <w:t>C. Whenever asked</w:t>
      </w:r>
    </w:p>
    <w:p>
      <w:pPr>
        <w:pStyle w:val="ListBullet"/>
      </w:pPr>
      <w:r>
        <w:rPr>
          <w:rFonts w:ascii="Aptos" w:hAnsi="Aptos"/>
          <w:b w:val="0"/>
        </w:rPr>
        <w:t>D. Never document</w:t>
      </w:r>
    </w:p>
    <w:p>
      <w:r>
        <w:rPr>
          <w:rFonts w:ascii="Aptos" w:hAnsi="Aptos"/>
          <w:b/>
        </w:rPr>
        <w:t>73. Response to ambiguous signal?</w:t>
      </w:r>
    </w:p>
    <w:p>
      <w:pPr>
        <w:pStyle w:val="ListBullet"/>
      </w:pPr>
      <w:r>
        <w:rPr>
          <w:rFonts w:ascii="Aptos" w:hAnsi="Aptos"/>
          <w:b w:val="0"/>
        </w:rPr>
        <w:t>A. Guess</w:t>
      </w:r>
    </w:p>
    <w:p>
      <w:pPr>
        <w:pStyle w:val="ListBullet"/>
      </w:pPr>
      <w:r>
        <w:rPr>
          <w:rFonts w:ascii="Aptos" w:hAnsi="Aptos"/>
          <w:b w:val="0"/>
        </w:rPr>
        <w:t>B. Ask for clear signal</w:t>
      </w:r>
    </w:p>
    <w:p>
      <w:pPr>
        <w:pStyle w:val="ListBullet"/>
      </w:pPr>
      <w:r>
        <w:rPr>
          <w:rFonts w:ascii="Aptos" w:hAnsi="Aptos"/>
          <w:b w:val="0"/>
        </w:rPr>
        <w:t>C. Always stand</w:t>
      </w:r>
    </w:p>
    <w:p>
      <w:pPr>
        <w:pStyle w:val="ListBullet"/>
      </w:pPr>
      <w:r>
        <w:rPr>
          <w:rFonts w:ascii="Aptos" w:hAnsi="Aptos"/>
          <w:b w:val="0"/>
        </w:rPr>
        <w:t>D. Call security</w:t>
      </w:r>
    </w:p>
    <w:p>
      <w:r>
        <w:rPr>
          <w:rFonts w:ascii="Aptos" w:hAnsi="Aptos"/>
          <w:b/>
        </w:rPr>
        <w:t>74. Blackjack after split?</w:t>
      </w:r>
    </w:p>
    <w:p>
      <w:pPr>
        <w:pStyle w:val="ListBullet"/>
      </w:pPr>
      <w:r>
        <w:rPr>
          <w:rFonts w:ascii="Aptos" w:hAnsi="Aptos"/>
          <w:b w:val="0"/>
        </w:rPr>
        <w:t>A. 3:2</w:t>
      </w:r>
    </w:p>
    <w:p>
      <w:pPr>
        <w:pStyle w:val="ListBullet"/>
      </w:pPr>
      <w:r>
        <w:rPr>
          <w:rFonts w:ascii="Aptos" w:hAnsi="Aptos"/>
          <w:b w:val="0"/>
        </w:rPr>
        <w:t>B. 2:1</w:t>
      </w:r>
    </w:p>
    <w:p>
      <w:pPr>
        <w:pStyle w:val="ListBullet"/>
      </w:pPr>
      <w:r>
        <w:rPr>
          <w:rFonts w:ascii="Aptos" w:hAnsi="Aptos"/>
          <w:b w:val="0"/>
        </w:rPr>
        <w:t>C. 21 paying 1:1</w:t>
      </w:r>
    </w:p>
    <w:p>
      <w:pPr>
        <w:pStyle w:val="ListBullet"/>
      </w:pPr>
      <w:r>
        <w:rPr>
          <w:rFonts w:ascii="Aptos" w:hAnsi="Aptos"/>
          <w:b w:val="0"/>
        </w:rPr>
        <w:t>D. Always push</w:t>
      </w:r>
    </w:p>
    <w:p>
      <w:r>
        <w:rPr>
          <w:rFonts w:ascii="Aptos" w:hAnsi="Aptos"/>
          <w:b/>
        </w:rPr>
        <w:t>75. When is insurance offered?</w:t>
      </w:r>
    </w:p>
    <w:p>
      <w:pPr>
        <w:pStyle w:val="ListBullet"/>
      </w:pPr>
      <w:r>
        <w:rPr>
          <w:rFonts w:ascii="Aptos" w:hAnsi="Aptos"/>
          <w:b w:val="0"/>
        </w:rPr>
        <w:t>A. Dealer ace</w:t>
      </w:r>
    </w:p>
    <w:p>
      <w:pPr>
        <w:pStyle w:val="ListBullet"/>
      </w:pPr>
      <w:r>
        <w:rPr>
          <w:rFonts w:ascii="Aptos" w:hAnsi="Aptos"/>
          <w:b w:val="0"/>
        </w:rPr>
        <w:t>B. Dealer ten</w:t>
      </w:r>
    </w:p>
    <w:p>
      <w:pPr>
        <w:pStyle w:val="ListBullet"/>
      </w:pPr>
      <w:r>
        <w:rPr>
          <w:rFonts w:ascii="Aptos" w:hAnsi="Aptos"/>
          <w:b w:val="0"/>
        </w:rPr>
        <w:t>C. Player 20</w:t>
      </w:r>
    </w:p>
    <w:p>
      <w:pPr>
        <w:pStyle w:val="ListBullet"/>
      </w:pPr>
      <w:r>
        <w:rPr>
          <w:rFonts w:ascii="Aptos" w:hAnsi="Aptos"/>
          <w:b w:val="0"/>
        </w:rPr>
        <w:t>D. After dealer draws</w:t>
      </w:r>
    </w:p>
    <w:p>
      <w:r>
        <w:rPr>
          <w:rFonts w:ascii="Aptos" w:hAnsi="Aptos"/>
          <w:b/>
        </w:rPr>
        <w:t>76. Cash buy-in visibility?</w:t>
      </w:r>
    </w:p>
    <w:p>
      <w:pPr>
        <w:pStyle w:val="ListBullet"/>
      </w:pPr>
      <w:r>
        <w:rPr>
          <w:rFonts w:ascii="Aptos" w:hAnsi="Aptos"/>
          <w:b w:val="0"/>
        </w:rPr>
        <w:t>A. Only chips</w:t>
      </w:r>
    </w:p>
    <w:p>
      <w:pPr>
        <w:pStyle w:val="ListBullet"/>
      </w:pPr>
      <w:r>
        <w:rPr>
          <w:rFonts w:ascii="Aptos" w:hAnsi="Aptos"/>
          <w:b w:val="0"/>
        </w:rPr>
        <w:t>B. Cash visible until counted/dropped</w:t>
      </w:r>
    </w:p>
    <w:p>
      <w:pPr>
        <w:pStyle w:val="ListBullet"/>
      </w:pPr>
      <w:r>
        <w:rPr>
          <w:rFonts w:ascii="Aptos" w:hAnsi="Aptos"/>
          <w:b w:val="0"/>
        </w:rPr>
        <w:t>C. Nothing</w:t>
      </w:r>
    </w:p>
    <w:p>
      <w:pPr>
        <w:pStyle w:val="ListBullet"/>
      </w:pPr>
      <w:r>
        <w:rPr>
          <w:rFonts w:ascii="Aptos" w:hAnsi="Aptos"/>
          <w:b w:val="0"/>
        </w:rPr>
        <w:t>D. ID only</w:t>
      </w:r>
    </w:p>
    <w:p>
      <w:r>
        <w:rPr>
          <w:rFonts w:ascii="Aptos" w:hAnsi="Aptos"/>
          <w:b/>
        </w:rPr>
        <w:t>77. Material dispute response?</w:t>
      </w:r>
    </w:p>
    <w:p>
      <w:pPr>
        <w:pStyle w:val="ListBullet"/>
      </w:pPr>
      <w:r>
        <w:rPr>
          <w:rFonts w:ascii="Aptos" w:hAnsi="Aptos"/>
          <w:b w:val="0"/>
        </w:rPr>
        <w:t>A. Move cards</w:t>
      </w:r>
    </w:p>
    <w:p>
      <w:pPr>
        <w:pStyle w:val="ListBullet"/>
      </w:pPr>
      <w:r>
        <w:rPr>
          <w:rFonts w:ascii="Aptos" w:hAnsi="Aptos"/>
          <w:b w:val="0"/>
        </w:rPr>
        <w:t>B. Protect layout and call supervisor</w:t>
      </w:r>
    </w:p>
    <w:p>
      <w:pPr>
        <w:pStyle w:val="ListBullet"/>
      </w:pPr>
      <w:r>
        <w:rPr>
          <w:rFonts w:ascii="Aptos" w:hAnsi="Aptos"/>
          <w:b w:val="0"/>
        </w:rPr>
        <w:t>C. Promise refund</w:t>
      </w:r>
    </w:p>
    <w:p>
      <w:pPr>
        <w:pStyle w:val="ListBullet"/>
      </w:pPr>
      <w:r>
        <w:rPr>
          <w:rFonts w:ascii="Aptos" w:hAnsi="Aptos"/>
          <w:b w:val="0"/>
        </w:rPr>
        <w:t>D. Argue</w:t>
      </w:r>
    </w:p>
    <w:p>
      <w:r>
        <w:rPr>
          <w:rFonts w:ascii="Aptos" w:hAnsi="Aptos"/>
          <w:b/>
        </w:rPr>
        <w:t>78. Is card counting automatically cheating?</w:t>
      </w:r>
    </w:p>
    <w:p>
      <w:pPr>
        <w:pStyle w:val="ListBullet"/>
      </w:pPr>
      <w:r>
        <w:rPr>
          <w:rFonts w:ascii="Aptos" w:hAnsi="Aptos"/>
          <w:b w:val="0"/>
        </w:rPr>
        <w:t>A. Yes</w:t>
      </w:r>
    </w:p>
    <w:p>
      <w:pPr>
        <w:pStyle w:val="ListBullet"/>
      </w:pPr>
      <w:r>
        <w:rPr>
          <w:rFonts w:ascii="Aptos" w:hAnsi="Aptos"/>
          <w:b w:val="0"/>
        </w:rPr>
        <w:t>B. No</w:t>
      </w:r>
    </w:p>
    <w:p>
      <w:pPr>
        <w:pStyle w:val="ListBullet"/>
      </w:pPr>
      <w:r>
        <w:rPr>
          <w:rFonts w:ascii="Aptos" w:hAnsi="Aptos"/>
          <w:b w:val="0"/>
        </w:rPr>
        <w:t>C. High bets only</w:t>
      </w:r>
    </w:p>
    <w:p>
      <w:pPr>
        <w:pStyle w:val="ListBullet"/>
      </w:pPr>
      <w:r>
        <w:rPr>
          <w:rFonts w:ascii="Aptos" w:hAnsi="Aptos"/>
          <w:b w:val="0"/>
        </w:rPr>
        <w:t>D. After one shoe</w:t>
      </w:r>
    </w:p>
    <w:p>
      <w:r>
        <w:rPr>
          <w:rFonts w:ascii="Aptos" w:hAnsi="Aptos"/>
          <w:b/>
        </w:rPr>
        <w:t>79. Dealer action on soft 16?</w:t>
      </w:r>
    </w:p>
    <w:p>
      <w:pPr>
        <w:pStyle w:val="ListBullet"/>
      </w:pPr>
      <w:r>
        <w:rPr>
          <w:rFonts w:ascii="Aptos" w:hAnsi="Aptos"/>
          <w:b w:val="0"/>
        </w:rPr>
        <w:t>A. Stand</w:t>
      </w:r>
    </w:p>
    <w:p>
      <w:pPr>
        <w:pStyle w:val="ListBullet"/>
      </w:pPr>
      <w:r>
        <w:rPr>
          <w:rFonts w:ascii="Aptos" w:hAnsi="Aptos"/>
          <w:b w:val="0"/>
        </w:rPr>
        <w:t>B. Draw</w:t>
      </w:r>
    </w:p>
    <w:p>
      <w:pPr>
        <w:pStyle w:val="ListBullet"/>
      </w:pPr>
      <w:r>
        <w:rPr>
          <w:rFonts w:ascii="Aptos" w:hAnsi="Aptos"/>
          <w:b w:val="0"/>
        </w:rPr>
        <w:t>C. Split</w:t>
      </w:r>
    </w:p>
    <w:p>
      <w:pPr>
        <w:pStyle w:val="ListBullet"/>
      </w:pPr>
      <w:r>
        <w:rPr>
          <w:rFonts w:ascii="Aptos" w:hAnsi="Aptos"/>
          <w:b w:val="0"/>
        </w:rPr>
        <w:t>D. Double</w:t>
      </w:r>
    </w:p>
    <w:p>
      <w:r>
        <w:rPr>
          <w:rFonts w:ascii="Aptos" w:hAnsi="Aptos"/>
          <w:b/>
        </w:rPr>
        <w:t>80. Before using model amounts?</w:t>
      </w:r>
    </w:p>
    <w:p>
      <w:pPr>
        <w:pStyle w:val="ListBullet"/>
      </w:pPr>
      <w:r>
        <w:rPr>
          <w:rFonts w:ascii="Aptos" w:hAnsi="Aptos"/>
          <w:b w:val="0"/>
        </w:rPr>
        <w:t>A. Nothing</w:t>
      </w:r>
    </w:p>
    <w:p>
      <w:pPr>
        <w:pStyle w:val="ListBullet"/>
      </w:pPr>
      <w:r>
        <w:rPr>
          <w:rFonts w:ascii="Aptos" w:hAnsi="Aptos"/>
          <w:b w:val="0"/>
        </w:rPr>
        <w:t>B. Management approval</w:t>
      </w:r>
    </w:p>
    <w:p>
      <w:pPr>
        <w:pStyle w:val="ListBullet"/>
      </w:pPr>
      <w:r>
        <w:rPr>
          <w:rFonts w:ascii="Aptos" w:hAnsi="Aptos"/>
          <w:b w:val="0"/>
        </w:rPr>
        <w:t>C. Player vote</w:t>
      </w:r>
    </w:p>
    <w:p>
      <w:pPr>
        <w:pStyle w:val="ListBullet"/>
      </w:pPr>
      <w:r>
        <w:rPr>
          <w:rFonts w:ascii="Aptos" w:hAnsi="Aptos"/>
          <w:b w:val="0"/>
        </w:rPr>
        <w:t>D. Dealer preference</w:t>
      </w:r>
    </w:p>
    <w:p>
      <w:r>
        <w:rPr>
          <w:rFonts w:ascii="Aptos" w:hAnsi="Aptos"/>
          <w:b/>
        </w:rPr>
        <w:t>81. What does the dealer do with A-6?</w:t>
      </w:r>
    </w:p>
    <w:p>
      <w:pPr>
        <w:pStyle w:val="ListBullet"/>
      </w:pPr>
      <w:r>
        <w:rPr>
          <w:rFonts w:ascii="Aptos" w:hAnsi="Aptos"/>
          <w:b w:val="0"/>
        </w:rPr>
        <w:t>A. Hit</w:t>
      </w:r>
    </w:p>
    <w:p>
      <w:pPr>
        <w:pStyle w:val="ListBullet"/>
      </w:pPr>
      <w:r>
        <w:rPr>
          <w:rFonts w:ascii="Aptos" w:hAnsi="Aptos"/>
          <w:b w:val="0"/>
        </w:rPr>
        <w:t>B. Stand</w:t>
      </w:r>
    </w:p>
    <w:p>
      <w:pPr>
        <w:pStyle w:val="ListBullet"/>
      </w:pPr>
      <w:r>
        <w:rPr>
          <w:rFonts w:ascii="Aptos" w:hAnsi="Aptos"/>
          <w:b w:val="0"/>
        </w:rPr>
        <w:t>C. Offer surrender</w:t>
      </w:r>
    </w:p>
    <w:p>
      <w:pPr>
        <w:pStyle w:val="ListBullet"/>
      </w:pPr>
      <w:r>
        <w:rPr>
          <w:rFonts w:ascii="Aptos" w:hAnsi="Aptos"/>
          <w:b w:val="0"/>
        </w:rPr>
        <w:t>D. Ask the player</w:t>
      </w:r>
    </w:p>
    <w:p>
      <w:r>
        <w:rPr>
          <w:rFonts w:ascii="Aptos" w:hAnsi="Aptos"/>
          <w:b/>
        </w:rPr>
        <w:t>82. When may a dealer change a completed payout?</w:t>
      </w:r>
    </w:p>
    <w:p>
      <w:pPr>
        <w:pStyle w:val="ListBullet"/>
      </w:pPr>
      <w:r>
        <w:rPr>
          <w:rFonts w:ascii="Aptos" w:hAnsi="Aptos"/>
          <w:b w:val="0"/>
        </w:rPr>
        <w:t>A. At discretion</w:t>
      </w:r>
    </w:p>
    <w:p>
      <w:pPr>
        <w:pStyle w:val="ListBullet"/>
      </w:pPr>
      <w:r>
        <w:rPr>
          <w:rFonts w:ascii="Aptos" w:hAnsi="Aptos"/>
          <w:b w:val="0"/>
        </w:rPr>
        <w:t>B. After authorized review</w:t>
      </w:r>
    </w:p>
    <w:p>
      <w:pPr>
        <w:pStyle w:val="ListBullet"/>
      </w:pPr>
      <w:r>
        <w:rPr>
          <w:rFonts w:ascii="Aptos" w:hAnsi="Aptos"/>
          <w:b w:val="0"/>
        </w:rPr>
        <w:t>C. Whenever asked</w:t>
      </w:r>
    </w:p>
    <w:p>
      <w:pPr>
        <w:pStyle w:val="ListBullet"/>
      </w:pPr>
      <w:r>
        <w:rPr>
          <w:rFonts w:ascii="Aptos" w:hAnsi="Aptos"/>
          <w:b w:val="0"/>
        </w:rPr>
        <w:t>D. Never document</w:t>
      </w:r>
    </w:p>
    <w:p>
      <w:r>
        <w:rPr>
          <w:rFonts w:ascii="Aptos" w:hAnsi="Aptos"/>
          <w:b/>
        </w:rPr>
        <w:t>83. Response to ambiguous signal?</w:t>
      </w:r>
    </w:p>
    <w:p>
      <w:pPr>
        <w:pStyle w:val="ListBullet"/>
      </w:pPr>
      <w:r>
        <w:rPr>
          <w:rFonts w:ascii="Aptos" w:hAnsi="Aptos"/>
          <w:b w:val="0"/>
        </w:rPr>
        <w:t>A. Guess</w:t>
      </w:r>
    </w:p>
    <w:p>
      <w:pPr>
        <w:pStyle w:val="ListBullet"/>
      </w:pPr>
      <w:r>
        <w:rPr>
          <w:rFonts w:ascii="Aptos" w:hAnsi="Aptos"/>
          <w:b w:val="0"/>
        </w:rPr>
        <w:t>B. Ask for clear signal</w:t>
      </w:r>
    </w:p>
    <w:p>
      <w:pPr>
        <w:pStyle w:val="ListBullet"/>
      </w:pPr>
      <w:r>
        <w:rPr>
          <w:rFonts w:ascii="Aptos" w:hAnsi="Aptos"/>
          <w:b w:val="0"/>
        </w:rPr>
        <w:t>C. Always stand</w:t>
      </w:r>
    </w:p>
    <w:p>
      <w:pPr>
        <w:pStyle w:val="ListBullet"/>
      </w:pPr>
      <w:r>
        <w:rPr>
          <w:rFonts w:ascii="Aptos" w:hAnsi="Aptos"/>
          <w:b w:val="0"/>
        </w:rPr>
        <w:t>D. Call security</w:t>
      </w:r>
    </w:p>
    <w:p>
      <w:r>
        <w:rPr>
          <w:rFonts w:ascii="Aptos" w:hAnsi="Aptos"/>
          <w:b/>
        </w:rPr>
        <w:t>84. Blackjack after split?</w:t>
      </w:r>
    </w:p>
    <w:p>
      <w:pPr>
        <w:pStyle w:val="ListBullet"/>
      </w:pPr>
      <w:r>
        <w:rPr>
          <w:rFonts w:ascii="Aptos" w:hAnsi="Aptos"/>
          <w:b w:val="0"/>
        </w:rPr>
        <w:t>A. 3:2</w:t>
      </w:r>
    </w:p>
    <w:p>
      <w:pPr>
        <w:pStyle w:val="ListBullet"/>
      </w:pPr>
      <w:r>
        <w:rPr>
          <w:rFonts w:ascii="Aptos" w:hAnsi="Aptos"/>
          <w:b w:val="0"/>
        </w:rPr>
        <w:t>B. 2:1</w:t>
      </w:r>
    </w:p>
    <w:p>
      <w:pPr>
        <w:pStyle w:val="ListBullet"/>
      </w:pPr>
      <w:r>
        <w:rPr>
          <w:rFonts w:ascii="Aptos" w:hAnsi="Aptos"/>
          <w:b w:val="0"/>
        </w:rPr>
        <w:t>C. 21 paying 1:1</w:t>
      </w:r>
    </w:p>
    <w:p>
      <w:pPr>
        <w:pStyle w:val="ListBullet"/>
      </w:pPr>
      <w:r>
        <w:rPr>
          <w:rFonts w:ascii="Aptos" w:hAnsi="Aptos"/>
          <w:b w:val="0"/>
        </w:rPr>
        <w:t>D. Always push</w:t>
      </w:r>
    </w:p>
    <w:p>
      <w:r>
        <w:rPr>
          <w:rFonts w:ascii="Aptos" w:hAnsi="Aptos"/>
          <w:b/>
        </w:rPr>
        <w:t>85. When is insurance offered?</w:t>
      </w:r>
    </w:p>
    <w:p>
      <w:pPr>
        <w:pStyle w:val="ListBullet"/>
      </w:pPr>
      <w:r>
        <w:rPr>
          <w:rFonts w:ascii="Aptos" w:hAnsi="Aptos"/>
          <w:b w:val="0"/>
        </w:rPr>
        <w:t>A. Dealer ace</w:t>
      </w:r>
    </w:p>
    <w:p>
      <w:pPr>
        <w:pStyle w:val="ListBullet"/>
      </w:pPr>
      <w:r>
        <w:rPr>
          <w:rFonts w:ascii="Aptos" w:hAnsi="Aptos"/>
          <w:b w:val="0"/>
        </w:rPr>
        <w:t>B. Dealer ten</w:t>
      </w:r>
    </w:p>
    <w:p>
      <w:pPr>
        <w:pStyle w:val="ListBullet"/>
      </w:pPr>
      <w:r>
        <w:rPr>
          <w:rFonts w:ascii="Aptos" w:hAnsi="Aptos"/>
          <w:b w:val="0"/>
        </w:rPr>
        <w:t>C. Player 20</w:t>
      </w:r>
    </w:p>
    <w:p>
      <w:pPr>
        <w:pStyle w:val="ListBullet"/>
      </w:pPr>
      <w:r>
        <w:rPr>
          <w:rFonts w:ascii="Aptos" w:hAnsi="Aptos"/>
          <w:b w:val="0"/>
        </w:rPr>
        <w:t>D. After dealer draws</w:t>
      </w:r>
    </w:p>
    <w:p>
      <w:r>
        <w:rPr>
          <w:rFonts w:ascii="Aptos" w:hAnsi="Aptos"/>
          <w:b/>
        </w:rPr>
        <w:t>86. Cash buy-in visibility?</w:t>
      </w:r>
    </w:p>
    <w:p>
      <w:pPr>
        <w:pStyle w:val="ListBullet"/>
      </w:pPr>
      <w:r>
        <w:rPr>
          <w:rFonts w:ascii="Aptos" w:hAnsi="Aptos"/>
          <w:b w:val="0"/>
        </w:rPr>
        <w:t>A. Only chips</w:t>
      </w:r>
    </w:p>
    <w:p>
      <w:pPr>
        <w:pStyle w:val="ListBullet"/>
      </w:pPr>
      <w:r>
        <w:rPr>
          <w:rFonts w:ascii="Aptos" w:hAnsi="Aptos"/>
          <w:b w:val="0"/>
        </w:rPr>
        <w:t>B. Cash visible until counted/dropped</w:t>
      </w:r>
    </w:p>
    <w:p>
      <w:pPr>
        <w:pStyle w:val="ListBullet"/>
      </w:pPr>
      <w:r>
        <w:rPr>
          <w:rFonts w:ascii="Aptos" w:hAnsi="Aptos"/>
          <w:b w:val="0"/>
        </w:rPr>
        <w:t>C. Nothing</w:t>
      </w:r>
    </w:p>
    <w:p>
      <w:pPr>
        <w:pStyle w:val="ListBullet"/>
      </w:pPr>
      <w:r>
        <w:rPr>
          <w:rFonts w:ascii="Aptos" w:hAnsi="Aptos"/>
          <w:b w:val="0"/>
        </w:rPr>
        <w:t>D. ID only</w:t>
      </w:r>
    </w:p>
    <w:p>
      <w:r>
        <w:rPr>
          <w:rFonts w:ascii="Aptos" w:hAnsi="Aptos"/>
          <w:b/>
        </w:rPr>
        <w:t>87. Material dispute response?</w:t>
      </w:r>
    </w:p>
    <w:p>
      <w:pPr>
        <w:pStyle w:val="ListBullet"/>
      </w:pPr>
      <w:r>
        <w:rPr>
          <w:rFonts w:ascii="Aptos" w:hAnsi="Aptos"/>
          <w:b w:val="0"/>
        </w:rPr>
        <w:t>A. Move cards</w:t>
      </w:r>
    </w:p>
    <w:p>
      <w:pPr>
        <w:pStyle w:val="ListBullet"/>
      </w:pPr>
      <w:r>
        <w:rPr>
          <w:rFonts w:ascii="Aptos" w:hAnsi="Aptos"/>
          <w:b w:val="0"/>
        </w:rPr>
        <w:t>B. Protect layout and call supervisor</w:t>
      </w:r>
    </w:p>
    <w:p>
      <w:pPr>
        <w:pStyle w:val="ListBullet"/>
      </w:pPr>
      <w:r>
        <w:rPr>
          <w:rFonts w:ascii="Aptos" w:hAnsi="Aptos"/>
          <w:b w:val="0"/>
        </w:rPr>
        <w:t>C. Promise refund</w:t>
      </w:r>
    </w:p>
    <w:p>
      <w:pPr>
        <w:pStyle w:val="ListBullet"/>
      </w:pPr>
      <w:r>
        <w:rPr>
          <w:rFonts w:ascii="Aptos" w:hAnsi="Aptos"/>
          <w:b w:val="0"/>
        </w:rPr>
        <w:t>D. Argue</w:t>
      </w:r>
    </w:p>
    <w:p>
      <w:r>
        <w:rPr>
          <w:rFonts w:ascii="Aptos" w:hAnsi="Aptos"/>
          <w:b/>
        </w:rPr>
        <w:t>88. Is card counting automatically cheating?</w:t>
      </w:r>
    </w:p>
    <w:p>
      <w:pPr>
        <w:pStyle w:val="ListBullet"/>
      </w:pPr>
      <w:r>
        <w:rPr>
          <w:rFonts w:ascii="Aptos" w:hAnsi="Aptos"/>
          <w:b w:val="0"/>
        </w:rPr>
        <w:t>A. Yes</w:t>
      </w:r>
    </w:p>
    <w:p>
      <w:pPr>
        <w:pStyle w:val="ListBullet"/>
      </w:pPr>
      <w:r>
        <w:rPr>
          <w:rFonts w:ascii="Aptos" w:hAnsi="Aptos"/>
          <w:b w:val="0"/>
        </w:rPr>
        <w:t>B. No</w:t>
      </w:r>
    </w:p>
    <w:p>
      <w:pPr>
        <w:pStyle w:val="ListBullet"/>
      </w:pPr>
      <w:r>
        <w:rPr>
          <w:rFonts w:ascii="Aptos" w:hAnsi="Aptos"/>
          <w:b w:val="0"/>
        </w:rPr>
        <w:t>C. High bets only</w:t>
      </w:r>
    </w:p>
    <w:p>
      <w:pPr>
        <w:pStyle w:val="ListBullet"/>
      </w:pPr>
      <w:r>
        <w:rPr>
          <w:rFonts w:ascii="Aptos" w:hAnsi="Aptos"/>
          <w:b w:val="0"/>
        </w:rPr>
        <w:t>D. After one shoe</w:t>
      </w:r>
    </w:p>
    <w:p>
      <w:r>
        <w:rPr>
          <w:rFonts w:ascii="Aptos" w:hAnsi="Aptos"/>
          <w:b/>
        </w:rPr>
        <w:t>89. Dealer action on soft 16?</w:t>
      </w:r>
    </w:p>
    <w:p>
      <w:pPr>
        <w:pStyle w:val="ListBullet"/>
      </w:pPr>
      <w:r>
        <w:rPr>
          <w:rFonts w:ascii="Aptos" w:hAnsi="Aptos"/>
          <w:b w:val="0"/>
        </w:rPr>
        <w:t>A. Stand</w:t>
      </w:r>
    </w:p>
    <w:p>
      <w:pPr>
        <w:pStyle w:val="ListBullet"/>
      </w:pPr>
      <w:r>
        <w:rPr>
          <w:rFonts w:ascii="Aptos" w:hAnsi="Aptos"/>
          <w:b w:val="0"/>
        </w:rPr>
        <w:t>B. Draw</w:t>
      </w:r>
    </w:p>
    <w:p>
      <w:pPr>
        <w:pStyle w:val="ListBullet"/>
      </w:pPr>
      <w:r>
        <w:rPr>
          <w:rFonts w:ascii="Aptos" w:hAnsi="Aptos"/>
          <w:b w:val="0"/>
        </w:rPr>
        <w:t>C. Split</w:t>
      </w:r>
    </w:p>
    <w:p>
      <w:pPr>
        <w:pStyle w:val="ListBullet"/>
      </w:pPr>
      <w:r>
        <w:rPr>
          <w:rFonts w:ascii="Aptos" w:hAnsi="Aptos"/>
          <w:b w:val="0"/>
        </w:rPr>
        <w:t>D. Double</w:t>
      </w:r>
    </w:p>
    <w:p>
      <w:r>
        <w:rPr>
          <w:rFonts w:ascii="Aptos" w:hAnsi="Aptos"/>
          <w:b/>
        </w:rPr>
        <w:t>90. Before using model amounts?</w:t>
      </w:r>
    </w:p>
    <w:p>
      <w:pPr>
        <w:pStyle w:val="ListBullet"/>
      </w:pPr>
      <w:r>
        <w:rPr>
          <w:rFonts w:ascii="Aptos" w:hAnsi="Aptos"/>
          <w:b w:val="0"/>
        </w:rPr>
        <w:t>A. Nothing</w:t>
      </w:r>
    </w:p>
    <w:p>
      <w:pPr>
        <w:pStyle w:val="ListBullet"/>
      </w:pPr>
      <w:r>
        <w:rPr>
          <w:rFonts w:ascii="Aptos" w:hAnsi="Aptos"/>
          <w:b w:val="0"/>
        </w:rPr>
        <w:t>B. Management approval</w:t>
      </w:r>
    </w:p>
    <w:p>
      <w:pPr>
        <w:pStyle w:val="ListBullet"/>
      </w:pPr>
      <w:r>
        <w:rPr>
          <w:rFonts w:ascii="Aptos" w:hAnsi="Aptos"/>
          <w:b w:val="0"/>
        </w:rPr>
        <w:t>C. Player vote</w:t>
      </w:r>
    </w:p>
    <w:p>
      <w:pPr>
        <w:pStyle w:val="ListBullet"/>
      </w:pPr>
      <w:r>
        <w:rPr>
          <w:rFonts w:ascii="Aptos" w:hAnsi="Aptos"/>
          <w:b w:val="0"/>
        </w:rPr>
        <w:t>D. Dealer preference</w:t>
      </w:r>
    </w:p>
    <w:p>
      <w:r>
        <w:rPr>
          <w:rFonts w:ascii="Aptos" w:hAnsi="Aptos"/>
          <w:b/>
        </w:rPr>
        <w:t>91. What does the dealer do with A-6?</w:t>
      </w:r>
    </w:p>
    <w:p>
      <w:pPr>
        <w:pStyle w:val="ListBullet"/>
      </w:pPr>
      <w:r>
        <w:rPr>
          <w:rFonts w:ascii="Aptos" w:hAnsi="Aptos"/>
          <w:b w:val="0"/>
        </w:rPr>
        <w:t>A. Hit</w:t>
      </w:r>
    </w:p>
    <w:p>
      <w:pPr>
        <w:pStyle w:val="ListBullet"/>
      </w:pPr>
      <w:r>
        <w:rPr>
          <w:rFonts w:ascii="Aptos" w:hAnsi="Aptos"/>
          <w:b w:val="0"/>
        </w:rPr>
        <w:t>B. Stand</w:t>
      </w:r>
    </w:p>
    <w:p>
      <w:pPr>
        <w:pStyle w:val="ListBullet"/>
      </w:pPr>
      <w:r>
        <w:rPr>
          <w:rFonts w:ascii="Aptos" w:hAnsi="Aptos"/>
          <w:b w:val="0"/>
        </w:rPr>
        <w:t>C. Offer surrender</w:t>
      </w:r>
    </w:p>
    <w:p>
      <w:pPr>
        <w:pStyle w:val="ListBullet"/>
      </w:pPr>
      <w:r>
        <w:rPr>
          <w:rFonts w:ascii="Aptos" w:hAnsi="Aptos"/>
          <w:b w:val="0"/>
        </w:rPr>
        <w:t>D. Ask the player</w:t>
      </w:r>
    </w:p>
    <w:p>
      <w:r>
        <w:rPr>
          <w:rFonts w:ascii="Aptos" w:hAnsi="Aptos"/>
          <w:b/>
        </w:rPr>
        <w:t>92. When may a dealer change a completed payout?</w:t>
      </w:r>
    </w:p>
    <w:p>
      <w:pPr>
        <w:pStyle w:val="ListBullet"/>
      </w:pPr>
      <w:r>
        <w:rPr>
          <w:rFonts w:ascii="Aptos" w:hAnsi="Aptos"/>
          <w:b w:val="0"/>
        </w:rPr>
        <w:t>A. At discretion</w:t>
      </w:r>
    </w:p>
    <w:p>
      <w:pPr>
        <w:pStyle w:val="ListBullet"/>
      </w:pPr>
      <w:r>
        <w:rPr>
          <w:rFonts w:ascii="Aptos" w:hAnsi="Aptos"/>
          <w:b w:val="0"/>
        </w:rPr>
        <w:t>B. After authorized review</w:t>
      </w:r>
    </w:p>
    <w:p>
      <w:pPr>
        <w:pStyle w:val="ListBullet"/>
      </w:pPr>
      <w:r>
        <w:rPr>
          <w:rFonts w:ascii="Aptos" w:hAnsi="Aptos"/>
          <w:b w:val="0"/>
        </w:rPr>
        <w:t>C. Whenever asked</w:t>
      </w:r>
    </w:p>
    <w:p>
      <w:pPr>
        <w:pStyle w:val="ListBullet"/>
      </w:pPr>
      <w:r>
        <w:rPr>
          <w:rFonts w:ascii="Aptos" w:hAnsi="Aptos"/>
          <w:b w:val="0"/>
        </w:rPr>
        <w:t>D. Never document</w:t>
      </w:r>
    </w:p>
    <w:p>
      <w:r>
        <w:rPr>
          <w:rFonts w:ascii="Aptos" w:hAnsi="Aptos"/>
          <w:b/>
        </w:rPr>
        <w:t>93. Response to ambiguous signal?</w:t>
      </w:r>
    </w:p>
    <w:p>
      <w:pPr>
        <w:pStyle w:val="ListBullet"/>
      </w:pPr>
      <w:r>
        <w:rPr>
          <w:rFonts w:ascii="Aptos" w:hAnsi="Aptos"/>
          <w:b w:val="0"/>
        </w:rPr>
        <w:t>A. Guess</w:t>
      </w:r>
    </w:p>
    <w:p>
      <w:pPr>
        <w:pStyle w:val="ListBullet"/>
      </w:pPr>
      <w:r>
        <w:rPr>
          <w:rFonts w:ascii="Aptos" w:hAnsi="Aptos"/>
          <w:b w:val="0"/>
        </w:rPr>
        <w:t>B. Ask for clear signal</w:t>
      </w:r>
    </w:p>
    <w:p>
      <w:pPr>
        <w:pStyle w:val="ListBullet"/>
      </w:pPr>
      <w:r>
        <w:rPr>
          <w:rFonts w:ascii="Aptos" w:hAnsi="Aptos"/>
          <w:b w:val="0"/>
        </w:rPr>
        <w:t>C. Always stand</w:t>
      </w:r>
    </w:p>
    <w:p>
      <w:pPr>
        <w:pStyle w:val="ListBullet"/>
      </w:pPr>
      <w:r>
        <w:rPr>
          <w:rFonts w:ascii="Aptos" w:hAnsi="Aptos"/>
          <w:b w:val="0"/>
        </w:rPr>
        <w:t>D. Call security</w:t>
      </w:r>
    </w:p>
    <w:p>
      <w:r>
        <w:rPr>
          <w:rFonts w:ascii="Aptos" w:hAnsi="Aptos"/>
          <w:b/>
        </w:rPr>
        <w:t>94. Blackjack after split?</w:t>
      </w:r>
    </w:p>
    <w:p>
      <w:pPr>
        <w:pStyle w:val="ListBullet"/>
      </w:pPr>
      <w:r>
        <w:rPr>
          <w:rFonts w:ascii="Aptos" w:hAnsi="Aptos"/>
          <w:b w:val="0"/>
        </w:rPr>
        <w:t>A. 3:2</w:t>
      </w:r>
    </w:p>
    <w:p>
      <w:pPr>
        <w:pStyle w:val="ListBullet"/>
      </w:pPr>
      <w:r>
        <w:rPr>
          <w:rFonts w:ascii="Aptos" w:hAnsi="Aptos"/>
          <w:b w:val="0"/>
        </w:rPr>
        <w:t>B. 2:1</w:t>
      </w:r>
    </w:p>
    <w:p>
      <w:pPr>
        <w:pStyle w:val="ListBullet"/>
      </w:pPr>
      <w:r>
        <w:rPr>
          <w:rFonts w:ascii="Aptos" w:hAnsi="Aptos"/>
          <w:b w:val="0"/>
        </w:rPr>
        <w:t>C. 21 paying 1:1</w:t>
      </w:r>
    </w:p>
    <w:p>
      <w:pPr>
        <w:pStyle w:val="ListBullet"/>
      </w:pPr>
      <w:r>
        <w:rPr>
          <w:rFonts w:ascii="Aptos" w:hAnsi="Aptos"/>
          <w:b w:val="0"/>
        </w:rPr>
        <w:t>D. Always push</w:t>
      </w:r>
    </w:p>
    <w:p>
      <w:r>
        <w:rPr>
          <w:rFonts w:ascii="Aptos" w:hAnsi="Aptos"/>
          <w:b/>
        </w:rPr>
        <w:t>95. When is insurance offered?</w:t>
      </w:r>
    </w:p>
    <w:p>
      <w:pPr>
        <w:pStyle w:val="ListBullet"/>
      </w:pPr>
      <w:r>
        <w:rPr>
          <w:rFonts w:ascii="Aptos" w:hAnsi="Aptos"/>
          <w:b w:val="0"/>
        </w:rPr>
        <w:t>A. Dealer ace</w:t>
      </w:r>
    </w:p>
    <w:p>
      <w:pPr>
        <w:pStyle w:val="ListBullet"/>
      </w:pPr>
      <w:r>
        <w:rPr>
          <w:rFonts w:ascii="Aptos" w:hAnsi="Aptos"/>
          <w:b w:val="0"/>
        </w:rPr>
        <w:t>B. Dealer ten</w:t>
      </w:r>
    </w:p>
    <w:p>
      <w:pPr>
        <w:pStyle w:val="ListBullet"/>
      </w:pPr>
      <w:r>
        <w:rPr>
          <w:rFonts w:ascii="Aptos" w:hAnsi="Aptos"/>
          <w:b w:val="0"/>
        </w:rPr>
        <w:t>C. Player 20</w:t>
      </w:r>
    </w:p>
    <w:p>
      <w:pPr>
        <w:pStyle w:val="ListBullet"/>
      </w:pPr>
      <w:r>
        <w:rPr>
          <w:rFonts w:ascii="Aptos" w:hAnsi="Aptos"/>
          <w:b w:val="0"/>
        </w:rPr>
        <w:t>D. After dealer draws</w:t>
      </w:r>
    </w:p>
    <w:p>
      <w:r>
        <w:rPr>
          <w:rFonts w:ascii="Aptos" w:hAnsi="Aptos"/>
          <w:b/>
        </w:rPr>
        <w:t>96. Cash buy-in visibility?</w:t>
      </w:r>
    </w:p>
    <w:p>
      <w:pPr>
        <w:pStyle w:val="ListBullet"/>
      </w:pPr>
      <w:r>
        <w:rPr>
          <w:rFonts w:ascii="Aptos" w:hAnsi="Aptos"/>
          <w:b w:val="0"/>
        </w:rPr>
        <w:t>A. Only chips</w:t>
      </w:r>
    </w:p>
    <w:p>
      <w:pPr>
        <w:pStyle w:val="ListBullet"/>
      </w:pPr>
      <w:r>
        <w:rPr>
          <w:rFonts w:ascii="Aptos" w:hAnsi="Aptos"/>
          <w:b w:val="0"/>
        </w:rPr>
        <w:t>B. Cash visible until counted/dropped</w:t>
      </w:r>
    </w:p>
    <w:p>
      <w:pPr>
        <w:pStyle w:val="ListBullet"/>
      </w:pPr>
      <w:r>
        <w:rPr>
          <w:rFonts w:ascii="Aptos" w:hAnsi="Aptos"/>
          <w:b w:val="0"/>
        </w:rPr>
        <w:t>C. Nothing</w:t>
      </w:r>
    </w:p>
    <w:p>
      <w:pPr>
        <w:pStyle w:val="ListBullet"/>
      </w:pPr>
      <w:r>
        <w:rPr>
          <w:rFonts w:ascii="Aptos" w:hAnsi="Aptos"/>
          <w:b w:val="0"/>
        </w:rPr>
        <w:t>D. ID only</w:t>
      </w:r>
    </w:p>
    <w:p>
      <w:r>
        <w:rPr>
          <w:rFonts w:ascii="Aptos" w:hAnsi="Aptos"/>
          <w:b/>
        </w:rPr>
        <w:t>97. Material dispute response?</w:t>
      </w:r>
    </w:p>
    <w:p>
      <w:pPr>
        <w:pStyle w:val="ListBullet"/>
      </w:pPr>
      <w:r>
        <w:rPr>
          <w:rFonts w:ascii="Aptos" w:hAnsi="Aptos"/>
          <w:b w:val="0"/>
        </w:rPr>
        <w:t>A. Move cards</w:t>
      </w:r>
    </w:p>
    <w:p>
      <w:pPr>
        <w:pStyle w:val="ListBullet"/>
      </w:pPr>
      <w:r>
        <w:rPr>
          <w:rFonts w:ascii="Aptos" w:hAnsi="Aptos"/>
          <w:b w:val="0"/>
        </w:rPr>
        <w:t>B. Protect layout and call supervisor</w:t>
      </w:r>
    </w:p>
    <w:p>
      <w:pPr>
        <w:pStyle w:val="ListBullet"/>
      </w:pPr>
      <w:r>
        <w:rPr>
          <w:rFonts w:ascii="Aptos" w:hAnsi="Aptos"/>
          <w:b w:val="0"/>
        </w:rPr>
        <w:t>C. Promise refund</w:t>
      </w:r>
    </w:p>
    <w:p>
      <w:pPr>
        <w:pStyle w:val="ListBullet"/>
      </w:pPr>
      <w:r>
        <w:rPr>
          <w:rFonts w:ascii="Aptos" w:hAnsi="Aptos"/>
          <w:b w:val="0"/>
        </w:rPr>
        <w:t>D. Argue</w:t>
      </w:r>
    </w:p>
    <w:p>
      <w:r>
        <w:rPr>
          <w:rFonts w:ascii="Aptos" w:hAnsi="Aptos"/>
          <w:b/>
        </w:rPr>
        <w:t>98. Is card counting automatically cheating?</w:t>
      </w:r>
    </w:p>
    <w:p>
      <w:pPr>
        <w:pStyle w:val="ListBullet"/>
      </w:pPr>
      <w:r>
        <w:rPr>
          <w:rFonts w:ascii="Aptos" w:hAnsi="Aptos"/>
          <w:b w:val="0"/>
        </w:rPr>
        <w:t>A. Yes</w:t>
      </w:r>
    </w:p>
    <w:p>
      <w:pPr>
        <w:pStyle w:val="ListBullet"/>
      </w:pPr>
      <w:r>
        <w:rPr>
          <w:rFonts w:ascii="Aptos" w:hAnsi="Aptos"/>
          <w:b w:val="0"/>
        </w:rPr>
        <w:t>B. No</w:t>
      </w:r>
    </w:p>
    <w:p>
      <w:pPr>
        <w:pStyle w:val="ListBullet"/>
      </w:pPr>
      <w:r>
        <w:rPr>
          <w:rFonts w:ascii="Aptos" w:hAnsi="Aptos"/>
          <w:b w:val="0"/>
        </w:rPr>
        <w:t>C. High bets only</w:t>
      </w:r>
    </w:p>
    <w:p>
      <w:pPr>
        <w:pStyle w:val="ListBullet"/>
      </w:pPr>
      <w:r>
        <w:rPr>
          <w:rFonts w:ascii="Aptos" w:hAnsi="Aptos"/>
          <w:b w:val="0"/>
        </w:rPr>
        <w:t>D. After one shoe</w:t>
      </w:r>
    </w:p>
    <w:p>
      <w:r>
        <w:rPr>
          <w:rFonts w:ascii="Aptos" w:hAnsi="Aptos"/>
          <w:b/>
        </w:rPr>
        <w:t>99. Dealer action on soft 16?</w:t>
      </w:r>
    </w:p>
    <w:p>
      <w:pPr>
        <w:pStyle w:val="ListBullet"/>
      </w:pPr>
      <w:r>
        <w:rPr>
          <w:rFonts w:ascii="Aptos" w:hAnsi="Aptos"/>
          <w:b w:val="0"/>
        </w:rPr>
        <w:t>A. Stand</w:t>
      </w:r>
    </w:p>
    <w:p>
      <w:pPr>
        <w:pStyle w:val="ListBullet"/>
      </w:pPr>
      <w:r>
        <w:rPr>
          <w:rFonts w:ascii="Aptos" w:hAnsi="Aptos"/>
          <w:b w:val="0"/>
        </w:rPr>
        <w:t>B. Draw</w:t>
      </w:r>
    </w:p>
    <w:p>
      <w:pPr>
        <w:pStyle w:val="ListBullet"/>
      </w:pPr>
      <w:r>
        <w:rPr>
          <w:rFonts w:ascii="Aptos" w:hAnsi="Aptos"/>
          <w:b w:val="0"/>
        </w:rPr>
        <w:t>C. Split</w:t>
      </w:r>
    </w:p>
    <w:p>
      <w:pPr>
        <w:pStyle w:val="ListBullet"/>
      </w:pPr>
      <w:r>
        <w:rPr>
          <w:rFonts w:ascii="Aptos" w:hAnsi="Aptos"/>
          <w:b w:val="0"/>
        </w:rPr>
        <w:t>D. Double</w:t>
      </w:r>
    </w:p>
    <w:p>
      <w:r>
        <w:rPr>
          <w:rFonts w:ascii="Aptos" w:hAnsi="Aptos"/>
          <w:b/>
        </w:rPr>
        <w:t>100. Before using model amounts?</w:t>
      </w:r>
    </w:p>
    <w:p>
      <w:pPr>
        <w:pStyle w:val="ListBullet"/>
      </w:pPr>
      <w:r>
        <w:rPr>
          <w:rFonts w:ascii="Aptos" w:hAnsi="Aptos"/>
          <w:b w:val="0"/>
        </w:rPr>
        <w:t>A. Nothing</w:t>
      </w:r>
    </w:p>
    <w:p>
      <w:pPr>
        <w:pStyle w:val="ListBullet"/>
      </w:pPr>
      <w:r>
        <w:rPr>
          <w:rFonts w:ascii="Aptos" w:hAnsi="Aptos"/>
          <w:b w:val="0"/>
        </w:rPr>
        <w:t>B. Management approval</w:t>
      </w:r>
    </w:p>
    <w:p>
      <w:pPr>
        <w:pStyle w:val="ListBullet"/>
      </w:pPr>
      <w:r>
        <w:rPr>
          <w:rFonts w:ascii="Aptos" w:hAnsi="Aptos"/>
          <w:b w:val="0"/>
        </w:rPr>
        <w:t>C. Player vote</w:t>
      </w:r>
    </w:p>
    <w:p>
      <w:pPr>
        <w:pStyle w:val="ListBullet"/>
      </w:pPr>
      <w:r>
        <w:rPr>
          <w:rFonts w:ascii="Aptos" w:hAnsi="Aptos"/>
          <w:b w:val="0"/>
        </w:rPr>
        <w:t>D. Dealer preference</w:t>
      </w:r>
    </w:p>
    <w:p>
      <w:pPr>
        <w:pStyle w:val="Heading2"/>
        <w:pageBreakBefore w:val="0"/>
      </w:pPr>
      <w:r>
        <w:rPr>
          <w:rFonts w:ascii="Aptos" w:hAnsi="Aptos"/>
          <w:b/>
        </w:rPr>
        <w:t>Part A Answer Key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No.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Answer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Stand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After authorized review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Ask for clear signal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21 paying 1:1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ace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Cash visible until counted/dropped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Protect layout and call supervisor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No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Management approval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Stand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After authorized review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Ask for clear signal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21 paying 1:1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ace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Cash visible until counted/dropped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Protect layout and call supervisor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No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Management approval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Stand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After authorized review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Ask for clear signal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21 paying 1:1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ace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Cash visible until counted/dropped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Protect layout and call supervisor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No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Management approval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Stand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After authorized review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Ask for clear signal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21 paying 1:1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ace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Cash visible until counted/dropped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Protect layout and call supervisor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No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Management approval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Stand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After authorized review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Ask for clear signal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21 paying 1:1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ace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Cash visible until counted/dropped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Protect layout and call supervisor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No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50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Management approval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Stand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52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After authorized review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Ask for clear signal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54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21 paying 1:1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ace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56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Cash visible until counted/dropped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Protect layout and call supervisor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58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No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Management approval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61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Stand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After authorized review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63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Ask for clear signal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21 paying 1:1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65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ace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Cash visible until counted/dropped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67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Protect layout and call supervisor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No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69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70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Management approval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71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Stand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72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After authorized review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73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Ask for clear signal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74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21 paying 1:1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75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ace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76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Cash visible until counted/dropped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77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Protect layout and call supervisor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78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No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79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80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Management approval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81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Stand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82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After authorized review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83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Ask for clear signal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84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21 paying 1:1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85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ace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86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Cash visible until counted/dropped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87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Protect layout and call supervisor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88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No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89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90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Management approval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91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Stand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92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After authorized review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93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Ask for clear signal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94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21 paying 1:1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95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ace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96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Cash visible until counted/dropped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97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Protect layout and call supervisor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98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No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99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100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Management approval</w:t>
            </w:r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Part B — 50 True-or-False Questions</w:t>
      </w:r>
    </w:p>
    <w:p>
      <w:r>
        <w:rPr>
          <w:rFonts w:ascii="Aptos" w:hAnsi="Aptos"/>
          <w:b w:val="0"/>
        </w:rPr>
        <w:t>1. The dealer stands on soft 17.  True / False</w:t>
      </w:r>
    </w:p>
    <w:p>
      <w:r>
        <w:rPr>
          <w:rFonts w:ascii="Aptos" w:hAnsi="Aptos"/>
          <w:b w:val="0"/>
        </w:rPr>
        <w:t>2. The dealer may advise a player.  True / False</w:t>
      </w:r>
    </w:p>
    <w:p>
      <w:r>
        <w:rPr>
          <w:rFonts w:ascii="Aptos" w:hAnsi="Aptos"/>
          <w:b w:val="0"/>
        </w:rPr>
        <w:t>3. Preserve cards and wagers during a dispute.  True / False</w:t>
      </w:r>
    </w:p>
    <w:p>
      <w:r>
        <w:rPr>
          <w:rFonts w:ascii="Aptos" w:hAnsi="Aptos"/>
          <w:b w:val="0"/>
        </w:rPr>
        <w:t>4. Repeated errors prove intent.  True / False</w:t>
      </w:r>
    </w:p>
    <w:p>
      <w:r>
        <w:rPr>
          <w:rFonts w:ascii="Aptos" w:hAnsi="Aptos"/>
          <w:b w:val="0"/>
        </w:rPr>
        <w:t>5. Insurance pays 2:1.  True / False</w:t>
      </w:r>
    </w:p>
    <w:p>
      <w:r>
        <w:rPr>
          <w:rFonts w:ascii="Aptos" w:hAnsi="Aptos"/>
          <w:b w:val="0"/>
        </w:rPr>
        <w:t>6. Blackjack after split pays 3:2.  True / False</w:t>
      </w:r>
    </w:p>
    <w:p>
      <w:r>
        <w:rPr>
          <w:rFonts w:ascii="Aptos" w:hAnsi="Aptos"/>
          <w:b w:val="0"/>
        </w:rPr>
        <w:t>7. Dealer draws hard 16.  True / False</w:t>
      </w:r>
    </w:p>
    <w:p>
      <w:r>
        <w:rPr>
          <w:rFonts w:ascii="Aptos" w:hAnsi="Aptos"/>
          <w:b w:val="0"/>
        </w:rPr>
        <w:t>8. VIP status allows late wagers.  True / False</w:t>
      </w:r>
    </w:p>
    <w:p>
      <w:r>
        <w:rPr>
          <w:rFonts w:ascii="Aptos" w:hAnsi="Aptos"/>
          <w:b w:val="0"/>
        </w:rPr>
        <w:t>9. Management approves model thresholds.  True / False</w:t>
      </w:r>
    </w:p>
    <w:p>
      <w:r>
        <w:rPr>
          <w:rFonts w:ascii="Aptos" w:hAnsi="Aptos"/>
          <w:b w:val="0"/>
        </w:rPr>
        <w:t>10. Report observations neutrally.  True / False</w:t>
      </w:r>
    </w:p>
    <w:p>
      <w:r>
        <w:rPr>
          <w:rFonts w:ascii="Aptos" w:hAnsi="Aptos"/>
          <w:b w:val="0"/>
        </w:rPr>
        <w:t>11. The dealer stands on soft 17.  True / False</w:t>
      </w:r>
    </w:p>
    <w:p>
      <w:r>
        <w:rPr>
          <w:rFonts w:ascii="Aptos" w:hAnsi="Aptos"/>
          <w:b w:val="0"/>
        </w:rPr>
        <w:t>12. The dealer may advise a player.  True / False</w:t>
      </w:r>
    </w:p>
    <w:p>
      <w:r>
        <w:rPr>
          <w:rFonts w:ascii="Aptos" w:hAnsi="Aptos"/>
          <w:b w:val="0"/>
        </w:rPr>
        <w:t>13. Preserve cards and wagers during a dispute.  True / False</w:t>
      </w:r>
    </w:p>
    <w:p>
      <w:r>
        <w:rPr>
          <w:rFonts w:ascii="Aptos" w:hAnsi="Aptos"/>
          <w:b w:val="0"/>
        </w:rPr>
        <w:t>14. Repeated errors prove intent.  True / False</w:t>
      </w:r>
    </w:p>
    <w:p>
      <w:r>
        <w:rPr>
          <w:rFonts w:ascii="Aptos" w:hAnsi="Aptos"/>
          <w:b w:val="0"/>
        </w:rPr>
        <w:t>15. Insurance pays 2:1.  True / False</w:t>
      </w:r>
    </w:p>
    <w:p>
      <w:r>
        <w:rPr>
          <w:rFonts w:ascii="Aptos" w:hAnsi="Aptos"/>
          <w:b w:val="0"/>
        </w:rPr>
        <w:t>16. Blackjack after split pays 3:2.  True / False</w:t>
      </w:r>
    </w:p>
    <w:p>
      <w:r>
        <w:rPr>
          <w:rFonts w:ascii="Aptos" w:hAnsi="Aptos"/>
          <w:b w:val="0"/>
        </w:rPr>
        <w:t>17. Dealer draws hard 16.  True / False</w:t>
      </w:r>
    </w:p>
    <w:p>
      <w:r>
        <w:rPr>
          <w:rFonts w:ascii="Aptos" w:hAnsi="Aptos"/>
          <w:b w:val="0"/>
        </w:rPr>
        <w:t>18. VIP status allows late wagers.  True / False</w:t>
      </w:r>
    </w:p>
    <w:p>
      <w:r>
        <w:rPr>
          <w:rFonts w:ascii="Aptos" w:hAnsi="Aptos"/>
          <w:b w:val="0"/>
        </w:rPr>
        <w:t>19. Management approves model thresholds.  True / False</w:t>
      </w:r>
    </w:p>
    <w:p>
      <w:r>
        <w:rPr>
          <w:rFonts w:ascii="Aptos" w:hAnsi="Aptos"/>
          <w:b w:val="0"/>
        </w:rPr>
        <w:t>20. Report observations neutrally.  True / False</w:t>
      </w:r>
    </w:p>
    <w:p>
      <w:r>
        <w:rPr>
          <w:rFonts w:ascii="Aptos" w:hAnsi="Aptos"/>
          <w:b w:val="0"/>
        </w:rPr>
        <w:t>21. The dealer stands on soft 17.  True / False</w:t>
      </w:r>
    </w:p>
    <w:p>
      <w:r>
        <w:rPr>
          <w:rFonts w:ascii="Aptos" w:hAnsi="Aptos"/>
          <w:b w:val="0"/>
        </w:rPr>
        <w:t>22. The dealer may advise a player.  True / False</w:t>
      </w:r>
    </w:p>
    <w:p>
      <w:r>
        <w:rPr>
          <w:rFonts w:ascii="Aptos" w:hAnsi="Aptos"/>
          <w:b w:val="0"/>
        </w:rPr>
        <w:t>23. Preserve cards and wagers during a dispute.  True / False</w:t>
      </w:r>
    </w:p>
    <w:p>
      <w:r>
        <w:rPr>
          <w:rFonts w:ascii="Aptos" w:hAnsi="Aptos"/>
          <w:b w:val="0"/>
        </w:rPr>
        <w:t>24. Repeated errors prove intent.  True / False</w:t>
      </w:r>
    </w:p>
    <w:p>
      <w:r>
        <w:rPr>
          <w:rFonts w:ascii="Aptos" w:hAnsi="Aptos"/>
          <w:b w:val="0"/>
        </w:rPr>
        <w:t>25. Insurance pays 2:1.  True / False</w:t>
      </w:r>
    </w:p>
    <w:p>
      <w:r>
        <w:rPr>
          <w:rFonts w:ascii="Aptos" w:hAnsi="Aptos"/>
          <w:b w:val="0"/>
        </w:rPr>
        <w:t>26. Blackjack after split pays 3:2.  True / False</w:t>
      </w:r>
    </w:p>
    <w:p>
      <w:r>
        <w:rPr>
          <w:rFonts w:ascii="Aptos" w:hAnsi="Aptos"/>
          <w:b w:val="0"/>
        </w:rPr>
        <w:t>27. Dealer draws hard 16.  True / False</w:t>
      </w:r>
    </w:p>
    <w:p>
      <w:r>
        <w:rPr>
          <w:rFonts w:ascii="Aptos" w:hAnsi="Aptos"/>
          <w:b w:val="0"/>
        </w:rPr>
        <w:t>28. VIP status allows late wagers.  True / False</w:t>
      </w:r>
    </w:p>
    <w:p>
      <w:r>
        <w:rPr>
          <w:rFonts w:ascii="Aptos" w:hAnsi="Aptos"/>
          <w:b w:val="0"/>
        </w:rPr>
        <w:t>29. Management approves model thresholds.  True / False</w:t>
      </w:r>
    </w:p>
    <w:p>
      <w:r>
        <w:rPr>
          <w:rFonts w:ascii="Aptos" w:hAnsi="Aptos"/>
          <w:b w:val="0"/>
        </w:rPr>
        <w:t>30. Report observations neutrally.  True / False</w:t>
      </w:r>
    </w:p>
    <w:p>
      <w:r>
        <w:rPr>
          <w:rFonts w:ascii="Aptos" w:hAnsi="Aptos"/>
          <w:b w:val="0"/>
        </w:rPr>
        <w:t>31. The dealer stands on soft 17.  True / False</w:t>
      </w:r>
    </w:p>
    <w:p>
      <w:r>
        <w:rPr>
          <w:rFonts w:ascii="Aptos" w:hAnsi="Aptos"/>
          <w:b w:val="0"/>
        </w:rPr>
        <w:t>32. The dealer may advise a player.  True / False</w:t>
      </w:r>
    </w:p>
    <w:p>
      <w:r>
        <w:rPr>
          <w:rFonts w:ascii="Aptos" w:hAnsi="Aptos"/>
          <w:b w:val="0"/>
        </w:rPr>
        <w:t>33. Preserve cards and wagers during a dispute.  True / False</w:t>
      </w:r>
    </w:p>
    <w:p>
      <w:r>
        <w:rPr>
          <w:rFonts w:ascii="Aptos" w:hAnsi="Aptos"/>
          <w:b w:val="0"/>
        </w:rPr>
        <w:t>34. Repeated errors prove intent.  True / False</w:t>
      </w:r>
    </w:p>
    <w:p>
      <w:r>
        <w:rPr>
          <w:rFonts w:ascii="Aptos" w:hAnsi="Aptos"/>
          <w:b w:val="0"/>
        </w:rPr>
        <w:t>35. Insurance pays 2:1.  True / False</w:t>
      </w:r>
    </w:p>
    <w:p>
      <w:r>
        <w:rPr>
          <w:rFonts w:ascii="Aptos" w:hAnsi="Aptos"/>
          <w:b w:val="0"/>
        </w:rPr>
        <w:t>36. Blackjack after split pays 3:2.  True / False</w:t>
      </w:r>
    </w:p>
    <w:p>
      <w:r>
        <w:rPr>
          <w:rFonts w:ascii="Aptos" w:hAnsi="Aptos"/>
          <w:b w:val="0"/>
        </w:rPr>
        <w:t>37. Dealer draws hard 16.  True / False</w:t>
      </w:r>
    </w:p>
    <w:p>
      <w:r>
        <w:rPr>
          <w:rFonts w:ascii="Aptos" w:hAnsi="Aptos"/>
          <w:b w:val="0"/>
        </w:rPr>
        <w:t>38. VIP status allows late wagers.  True / False</w:t>
      </w:r>
    </w:p>
    <w:p>
      <w:r>
        <w:rPr>
          <w:rFonts w:ascii="Aptos" w:hAnsi="Aptos"/>
          <w:b w:val="0"/>
        </w:rPr>
        <w:t>39. Management approves model thresholds.  True / False</w:t>
      </w:r>
    </w:p>
    <w:p>
      <w:r>
        <w:rPr>
          <w:rFonts w:ascii="Aptos" w:hAnsi="Aptos"/>
          <w:b w:val="0"/>
        </w:rPr>
        <w:t>40. Report observations neutrally.  True / False</w:t>
      </w:r>
    </w:p>
    <w:p>
      <w:r>
        <w:rPr>
          <w:rFonts w:ascii="Aptos" w:hAnsi="Aptos"/>
          <w:b w:val="0"/>
        </w:rPr>
        <w:t>41. The dealer stands on soft 17.  True / False</w:t>
      </w:r>
    </w:p>
    <w:p>
      <w:r>
        <w:rPr>
          <w:rFonts w:ascii="Aptos" w:hAnsi="Aptos"/>
          <w:b w:val="0"/>
        </w:rPr>
        <w:t>42. The dealer may advise a player.  True / False</w:t>
      </w:r>
    </w:p>
    <w:p>
      <w:r>
        <w:rPr>
          <w:rFonts w:ascii="Aptos" w:hAnsi="Aptos"/>
          <w:b w:val="0"/>
        </w:rPr>
        <w:t>43. Preserve cards and wagers during a dispute.  True / False</w:t>
      </w:r>
    </w:p>
    <w:p>
      <w:r>
        <w:rPr>
          <w:rFonts w:ascii="Aptos" w:hAnsi="Aptos"/>
          <w:b w:val="0"/>
        </w:rPr>
        <w:t>44. Repeated errors prove intent.  True / False</w:t>
      </w:r>
    </w:p>
    <w:p>
      <w:r>
        <w:rPr>
          <w:rFonts w:ascii="Aptos" w:hAnsi="Aptos"/>
          <w:b w:val="0"/>
        </w:rPr>
        <w:t>45. Insurance pays 2:1.  True / False</w:t>
      </w:r>
    </w:p>
    <w:p>
      <w:r>
        <w:rPr>
          <w:rFonts w:ascii="Aptos" w:hAnsi="Aptos"/>
          <w:b w:val="0"/>
        </w:rPr>
        <w:t>46. Blackjack after split pays 3:2.  True / False</w:t>
      </w:r>
    </w:p>
    <w:p>
      <w:r>
        <w:rPr>
          <w:rFonts w:ascii="Aptos" w:hAnsi="Aptos"/>
          <w:b w:val="0"/>
        </w:rPr>
        <w:t>47. Dealer draws hard 16.  True / False</w:t>
      </w:r>
    </w:p>
    <w:p>
      <w:r>
        <w:rPr>
          <w:rFonts w:ascii="Aptos" w:hAnsi="Aptos"/>
          <w:b w:val="0"/>
        </w:rPr>
        <w:t>48. VIP status allows late wagers.  True / False</w:t>
      </w:r>
    </w:p>
    <w:p>
      <w:r>
        <w:rPr>
          <w:rFonts w:ascii="Aptos" w:hAnsi="Aptos"/>
          <w:b w:val="0"/>
        </w:rPr>
        <w:t>49. Management approves model thresholds.  True / False</w:t>
      </w:r>
    </w:p>
    <w:p>
      <w:r>
        <w:rPr>
          <w:rFonts w:ascii="Aptos" w:hAnsi="Aptos"/>
          <w:b w:val="0"/>
        </w:rPr>
        <w:t>50. Report observations neutrally.  True / False</w:t>
      </w:r>
    </w:p>
    <w:p>
      <w:pPr>
        <w:pStyle w:val="Heading2"/>
        <w:pageBreakBefore w:val="0"/>
      </w:pPr>
      <w:r>
        <w:rPr>
          <w:rFonts w:ascii="Aptos" w:hAnsi="Aptos"/>
          <w:b/>
        </w:rPr>
        <w:t>Answer Key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No.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Answer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False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50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True</w:t>
            </w:r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Part C — 50 Short-Answer Questions</w:t>
      </w:r>
    </w:p>
    <w:p>
      <w:r>
        <w:rPr>
          <w:rFonts w:ascii="Aptos" w:hAnsi="Aptos"/>
          <w:b w:val="0"/>
        </w:rPr>
        <w:t>1. Explain why the dealer has no discretion on S17.</w:t>
        <w:br/>
        <w:t>Answer: ________________________________________________</w:t>
      </w:r>
    </w:p>
    <w:p>
      <w:r>
        <w:rPr>
          <w:rFonts w:ascii="Aptos" w:hAnsi="Aptos"/>
          <w:b w:val="0"/>
        </w:rPr>
        <w:t>2. List steps in a payout dispute.</w:t>
        <w:br/>
        <w:t>Answer: ________________________________________________</w:t>
      </w:r>
    </w:p>
    <w:p>
      <w:r>
        <w:rPr>
          <w:rFonts w:ascii="Aptos" w:hAnsi="Aptos"/>
          <w:b w:val="0"/>
        </w:rPr>
        <w:t>3. Describe cash buy-in sequence.</w:t>
        <w:br/>
        <w:t>Answer: ________________________________________________</w:t>
      </w:r>
    </w:p>
    <w:p>
      <w:r>
        <w:rPr>
          <w:rFonts w:ascii="Aptos" w:hAnsi="Aptos"/>
          <w:b w:val="0"/>
        </w:rPr>
        <w:t>4. Differentiate hard and soft hands.</w:t>
        <w:br/>
        <w:t>Answer: ________________________________________________</w:t>
      </w:r>
    </w:p>
    <w:p>
      <w:r>
        <w:rPr>
          <w:rFonts w:ascii="Aptos" w:hAnsi="Aptos"/>
          <w:b w:val="0"/>
        </w:rPr>
        <w:t>5. List neutral game-protection observations.</w:t>
        <w:br/>
        <w:t>Answer: ________________________________________________</w:t>
      </w:r>
    </w:p>
    <w:p>
      <w:r>
        <w:rPr>
          <w:rFonts w:ascii="Aptos" w:hAnsi="Aptos"/>
          <w:b w:val="0"/>
        </w:rPr>
        <w:t>6. Describe a push.</w:t>
        <w:br/>
        <w:t>Answer: ________________________________________________</w:t>
      </w:r>
    </w:p>
    <w:p>
      <w:r>
        <w:rPr>
          <w:rFonts w:ascii="Aptos" w:hAnsi="Aptos"/>
          <w:b w:val="0"/>
        </w:rPr>
        <w:t>7. Explain insurance timing.</w:t>
        <w:br/>
        <w:t>Answer: ________________________________________________</w:t>
      </w:r>
    </w:p>
    <w:p>
      <w:r>
        <w:rPr>
          <w:rFonts w:ascii="Aptos" w:hAnsi="Aptos"/>
          <w:b w:val="0"/>
        </w:rPr>
        <w:t>8. List conditions preventing opening.</w:t>
        <w:br/>
        <w:t>Answer: ________________________________________________</w:t>
      </w:r>
    </w:p>
    <w:p>
      <w:r>
        <w:rPr>
          <w:rFonts w:ascii="Aptos" w:hAnsi="Aptos"/>
          <w:b w:val="0"/>
        </w:rPr>
        <w:t>9. Respond to exposed hole card.</w:t>
        <w:br/>
        <w:t>Answer: ________________________________________________</w:t>
      </w:r>
    </w:p>
    <w:p>
      <w:r>
        <w:rPr>
          <w:rFonts w:ascii="Aptos" w:hAnsi="Aptos"/>
          <w:b w:val="0"/>
        </w:rPr>
        <w:t>10. Explain evidence preservation.</w:t>
        <w:br/>
        <w:t>Answer: ________________________________________________</w:t>
      </w:r>
    </w:p>
    <w:p>
      <w:r>
        <w:rPr>
          <w:rFonts w:ascii="Aptos" w:hAnsi="Aptos"/>
          <w:b w:val="0"/>
        </w:rPr>
        <w:t>11. Explain why the dealer has no discretion on S17.</w:t>
        <w:br/>
        <w:t>Answer: ________________________________________________</w:t>
      </w:r>
    </w:p>
    <w:p>
      <w:r>
        <w:rPr>
          <w:rFonts w:ascii="Aptos" w:hAnsi="Aptos"/>
          <w:b w:val="0"/>
        </w:rPr>
        <w:t>12. List steps in a payout dispute.</w:t>
        <w:br/>
        <w:t>Answer: ________________________________________________</w:t>
      </w:r>
    </w:p>
    <w:p>
      <w:r>
        <w:rPr>
          <w:rFonts w:ascii="Aptos" w:hAnsi="Aptos"/>
          <w:b w:val="0"/>
        </w:rPr>
        <w:t>13. Describe cash buy-in sequence.</w:t>
        <w:br/>
        <w:t>Answer: ________________________________________________</w:t>
      </w:r>
    </w:p>
    <w:p>
      <w:r>
        <w:rPr>
          <w:rFonts w:ascii="Aptos" w:hAnsi="Aptos"/>
          <w:b w:val="0"/>
        </w:rPr>
        <w:t>14. Differentiate hard and soft hands.</w:t>
        <w:br/>
        <w:t>Answer: ________________________________________________</w:t>
      </w:r>
    </w:p>
    <w:p>
      <w:r>
        <w:rPr>
          <w:rFonts w:ascii="Aptos" w:hAnsi="Aptos"/>
          <w:b w:val="0"/>
        </w:rPr>
        <w:t>15. List neutral game-protection observations.</w:t>
        <w:br/>
        <w:t>Answer: ________________________________________________</w:t>
      </w:r>
    </w:p>
    <w:p>
      <w:r>
        <w:rPr>
          <w:rFonts w:ascii="Aptos" w:hAnsi="Aptos"/>
          <w:b w:val="0"/>
        </w:rPr>
        <w:t>16. Describe a push.</w:t>
        <w:br/>
        <w:t>Answer: ________________________________________________</w:t>
      </w:r>
    </w:p>
    <w:p>
      <w:r>
        <w:rPr>
          <w:rFonts w:ascii="Aptos" w:hAnsi="Aptos"/>
          <w:b w:val="0"/>
        </w:rPr>
        <w:t>17. Explain insurance timing.</w:t>
        <w:br/>
        <w:t>Answer: ________________________________________________</w:t>
      </w:r>
    </w:p>
    <w:p>
      <w:r>
        <w:rPr>
          <w:rFonts w:ascii="Aptos" w:hAnsi="Aptos"/>
          <w:b w:val="0"/>
        </w:rPr>
        <w:t>18. List conditions preventing opening.</w:t>
        <w:br/>
        <w:t>Answer: ________________________________________________</w:t>
      </w:r>
    </w:p>
    <w:p>
      <w:r>
        <w:rPr>
          <w:rFonts w:ascii="Aptos" w:hAnsi="Aptos"/>
          <w:b w:val="0"/>
        </w:rPr>
        <w:t>19. Respond to exposed hole card.</w:t>
        <w:br/>
        <w:t>Answer: ________________________________________________</w:t>
      </w:r>
    </w:p>
    <w:p>
      <w:r>
        <w:rPr>
          <w:rFonts w:ascii="Aptos" w:hAnsi="Aptos"/>
          <w:b w:val="0"/>
        </w:rPr>
        <w:t>20. Explain evidence preservation.</w:t>
        <w:br/>
        <w:t>Answer: ________________________________________________</w:t>
      </w:r>
    </w:p>
    <w:p>
      <w:r>
        <w:rPr>
          <w:rFonts w:ascii="Aptos" w:hAnsi="Aptos"/>
          <w:b w:val="0"/>
        </w:rPr>
        <w:t>21. Explain why the dealer has no discretion on S17.</w:t>
        <w:br/>
        <w:t>Answer: ________________________________________________</w:t>
      </w:r>
    </w:p>
    <w:p>
      <w:r>
        <w:rPr>
          <w:rFonts w:ascii="Aptos" w:hAnsi="Aptos"/>
          <w:b w:val="0"/>
        </w:rPr>
        <w:t>22. List steps in a payout dispute.</w:t>
        <w:br/>
        <w:t>Answer: ________________________________________________</w:t>
      </w:r>
    </w:p>
    <w:p>
      <w:r>
        <w:rPr>
          <w:rFonts w:ascii="Aptos" w:hAnsi="Aptos"/>
          <w:b w:val="0"/>
        </w:rPr>
        <w:t>23. Describe cash buy-in sequence.</w:t>
        <w:br/>
        <w:t>Answer: ________________________________________________</w:t>
      </w:r>
    </w:p>
    <w:p>
      <w:r>
        <w:rPr>
          <w:rFonts w:ascii="Aptos" w:hAnsi="Aptos"/>
          <w:b w:val="0"/>
        </w:rPr>
        <w:t>24. Differentiate hard and soft hands.</w:t>
        <w:br/>
        <w:t>Answer: ________________________________________________</w:t>
      </w:r>
    </w:p>
    <w:p>
      <w:r>
        <w:rPr>
          <w:rFonts w:ascii="Aptos" w:hAnsi="Aptos"/>
          <w:b w:val="0"/>
        </w:rPr>
        <w:t>25. List neutral game-protection observations.</w:t>
        <w:br/>
        <w:t>Answer: ________________________________________________</w:t>
      </w:r>
    </w:p>
    <w:p>
      <w:r>
        <w:rPr>
          <w:rFonts w:ascii="Aptos" w:hAnsi="Aptos"/>
          <w:b w:val="0"/>
        </w:rPr>
        <w:t>26. Describe a push.</w:t>
        <w:br/>
        <w:t>Answer: ________________________________________________</w:t>
      </w:r>
    </w:p>
    <w:p>
      <w:r>
        <w:rPr>
          <w:rFonts w:ascii="Aptos" w:hAnsi="Aptos"/>
          <w:b w:val="0"/>
        </w:rPr>
        <w:t>27. Explain insurance timing.</w:t>
        <w:br/>
        <w:t>Answer: ________________________________________________</w:t>
      </w:r>
    </w:p>
    <w:p>
      <w:r>
        <w:rPr>
          <w:rFonts w:ascii="Aptos" w:hAnsi="Aptos"/>
          <w:b w:val="0"/>
        </w:rPr>
        <w:t>28. List conditions preventing opening.</w:t>
        <w:br/>
        <w:t>Answer: ________________________________________________</w:t>
      </w:r>
    </w:p>
    <w:p>
      <w:r>
        <w:rPr>
          <w:rFonts w:ascii="Aptos" w:hAnsi="Aptos"/>
          <w:b w:val="0"/>
        </w:rPr>
        <w:t>29. Respond to exposed hole card.</w:t>
        <w:br/>
        <w:t>Answer: ________________________________________________</w:t>
      </w:r>
    </w:p>
    <w:p>
      <w:r>
        <w:rPr>
          <w:rFonts w:ascii="Aptos" w:hAnsi="Aptos"/>
          <w:b w:val="0"/>
        </w:rPr>
        <w:t>30. Explain evidence preservation.</w:t>
        <w:br/>
        <w:t>Answer: ________________________________________________</w:t>
      </w:r>
    </w:p>
    <w:p>
      <w:r>
        <w:rPr>
          <w:rFonts w:ascii="Aptos" w:hAnsi="Aptos"/>
          <w:b w:val="0"/>
        </w:rPr>
        <w:t>31. Explain why the dealer has no discretion on S17.</w:t>
        <w:br/>
        <w:t>Answer: ________________________________________________</w:t>
      </w:r>
    </w:p>
    <w:p>
      <w:r>
        <w:rPr>
          <w:rFonts w:ascii="Aptos" w:hAnsi="Aptos"/>
          <w:b w:val="0"/>
        </w:rPr>
        <w:t>32. List steps in a payout dispute.</w:t>
        <w:br/>
        <w:t>Answer: ________________________________________________</w:t>
      </w:r>
    </w:p>
    <w:p>
      <w:r>
        <w:rPr>
          <w:rFonts w:ascii="Aptos" w:hAnsi="Aptos"/>
          <w:b w:val="0"/>
        </w:rPr>
        <w:t>33. Describe cash buy-in sequence.</w:t>
        <w:br/>
        <w:t>Answer: ________________________________________________</w:t>
      </w:r>
    </w:p>
    <w:p>
      <w:r>
        <w:rPr>
          <w:rFonts w:ascii="Aptos" w:hAnsi="Aptos"/>
          <w:b w:val="0"/>
        </w:rPr>
        <w:t>34. Differentiate hard and soft hands.</w:t>
        <w:br/>
        <w:t>Answer: ________________________________________________</w:t>
      </w:r>
    </w:p>
    <w:p>
      <w:r>
        <w:rPr>
          <w:rFonts w:ascii="Aptos" w:hAnsi="Aptos"/>
          <w:b w:val="0"/>
        </w:rPr>
        <w:t>35. List neutral game-protection observations.</w:t>
        <w:br/>
        <w:t>Answer: ________________________________________________</w:t>
      </w:r>
    </w:p>
    <w:p>
      <w:r>
        <w:rPr>
          <w:rFonts w:ascii="Aptos" w:hAnsi="Aptos"/>
          <w:b w:val="0"/>
        </w:rPr>
        <w:t>36. Describe a push.</w:t>
        <w:br/>
        <w:t>Answer: ________________________________________________</w:t>
      </w:r>
    </w:p>
    <w:p>
      <w:r>
        <w:rPr>
          <w:rFonts w:ascii="Aptos" w:hAnsi="Aptos"/>
          <w:b w:val="0"/>
        </w:rPr>
        <w:t>37. Explain insurance timing.</w:t>
        <w:br/>
        <w:t>Answer: ________________________________________________</w:t>
      </w:r>
    </w:p>
    <w:p>
      <w:r>
        <w:rPr>
          <w:rFonts w:ascii="Aptos" w:hAnsi="Aptos"/>
          <w:b w:val="0"/>
        </w:rPr>
        <w:t>38. List conditions preventing opening.</w:t>
        <w:br/>
        <w:t>Answer: ________________________________________________</w:t>
      </w:r>
    </w:p>
    <w:p>
      <w:r>
        <w:rPr>
          <w:rFonts w:ascii="Aptos" w:hAnsi="Aptos"/>
          <w:b w:val="0"/>
        </w:rPr>
        <w:t>39. Respond to exposed hole card.</w:t>
        <w:br/>
        <w:t>Answer: ________________________________________________</w:t>
      </w:r>
    </w:p>
    <w:p>
      <w:r>
        <w:rPr>
          <w:rFonts w:ascii="Aptos" w:hAnsi="Aptos"/>
          <w:b w:val="0"/>
        </w:rPr>
        <w:t>40. Explain evidence preservation.</w:t>
        <w:br/>
        <w:t>Answer: ________________________________________________</w:t>
      </w:r>
    </w:p>
    <w:p>
      <w:r>
        <w:rPr>
          <w:rFonts w:ascii="Aptos" w:hAnsi="Aptos"/>
          <w:b w:val="0"/>
        </w:rPr>
        <w:t>41. Explain why the dealer has no discretion on S17.</w:t>
        <w:br/>
        <w:t>Answer: ________________________________________________</w:t>
      </w:r>
    </w:p>
    <w:p>
      <w:r>
        <w:rPr>
          <w:rFonts w:ascii="Aptos" w:hAnsi="Aptos"/>
          <w:b w:val="0"/>
        </w:rPr>
        <w:t>42. List steps in a payout dispute.</w:t>
        <w:br/>
        <w:t>Answer: ________________________________________________</w:t>
      </w:r>
    </w:p>
    <w:p>
      <w:r>
        <w:rPr>
          <w:rFonts w:ascii="Aptos" w:hAnsi="Aptos"/>
          <w:b w:val="0"/>
        </w:rPr>
        <w:t>43. Describe cash buy-in sequence.</w:t>
        <w:br/>
        <w:t>Answer: ________________________________________________</w:t>
      </w:r>
    </w:p>
    <w:p>
      <w:r>
        <w:rPr>
          <w:rFonts w:ascii="Aptos" w:hAnsi="Aptos"/>
          <w:b w:val="0"/>
        </w:rPr>
        <w:t>44. Differentiate hard and soft hands.</w:t>
        <w:br/>
        <w:t>Answer: ________________________________________________</w:t>
      </w:r>
    </w:p>
    <w:p>
      <w:r>
        <w:rPr>
          <w:rFonts w:ascii="Aptos" w:hAnsi="Aptos"/>
          <w:b w:val="0"/>
        </w:rPr>
        <w:t>45. List neutral game-protection observations.</w:t>
        <w:br/>
        <w:t>Answer: ________________________________________________</w:t>
      </w:r>
    </w:p>
    <w:p>
      <w:r>
        <w:rPr>
          <w:rFonts w:ascii="Aptos" w:hAnsi="Aptos"/>
          <w:b w:val="0"/>
        </w:rPr>
        <w:t>46. Describe a push.</w:t>
        <w:br/>
        <w:t>Answer: ________________________________________________</w:t>
      </w:r>
    </w:p>
    <w:p>
      <w:r>
        <w:rPr>
          <w:rFonts w:ascii="Aptos" w:hAnsi="Aptos"/>
          <w:b w:val="0"/>
        </w:rPr>
        <w:t>47. Explain insurance timing.</w:t>
        <w:br/>
        <w:t>Answer: ________________________________________________</w:t>
      </w:r>
    </w:p>
    <w:p>
      <w:r>
        <w:rPr>
          <w:rFonts w:ascii="Aptos" w:hAnsi="Aptos"/>
          <w:b w:val="0"/>
        </w:rPr>
        <w:t>48. List conditions preventing opening.</w:t>
        <w:br/>
        <w:t>Answer: ________________________________________________</w:t>
      </w:r>
    </w:p>
    <w:p>
      <w:r>
        <w:rPr>
          <w:rFonts w:ascii="Aptos" w:hAnsi="Aptos"/>
          <w:b w:val="0"/>
        </w:rPr>
        <w:t>49. Respond to exposed hole card.</w:t>
        <w:br/>
        <w:t>Answer: ________________________________________________</w:t>
      </w:r>
    </w:p>
    <w:p>
      <w:r>
        <w:rPr>
          <w:rFonts w:ascii="Aptos" w:hAnsi="Aptos"/>
          <w:b w:val="0"/>
        </w:rPr>
        <w:t>50. Explain evidence preservation.</w:t>
        <w:br/>
        <w:t>Answer: ________________________________________________</w:t>
      </w:r>
    </w:p>
    <w:p>
      <w:pPr>
        <w:pStyle w:val="Heading2"/>
        <w:pageBreakBefore w:val="0"/>
      </w:pPr>
      <w:r>
        <w:rPr>
          <w:rFonts w:ascii="Aptos" w:hAnsi="Aptos"/>
          <w:b/>
        </w:rPr>
        <w:t>Model Key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No.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Model points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Fixed rule: draw 16 or less; stand all 17 or more.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Neutral, preserve, supervisor, facts, authorized ruling, record.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Visible cash, count, announce, verify, drop, chips.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has ace counted 11; hard does not.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Bet changes, timing, decisions, signals, transfers, rounds.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Original wager returned; no profit.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ace only; close before peek.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Card, bankroll, equipment, limits or documentation problems.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Stop, protect, supervisor, surveillance if required, document.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Prevents memory-only reconstruction and protects fairness.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Fixed rule: draw 16 or less; stand all 17 or more.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Neutral, preserve, supervisor, facts, authorized ruling, record.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Visible cash, count, announce, verify, drop, chips.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has ace counted 11; hard does not.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Bet changes, timing, decisions, signals, transfers, rounds.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Original wager returned; no profit.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ace only; close before peek.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Card, bankroll, equipment, limits or documentation problems.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Stop, protect, supervisor, surveillance if required, document.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Prevents memory-only reconstruction and protects fairness.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Fixed rule: draw 16 or less; stand all 17 or more.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Neutral, preserve, supervisor, facts, authorized ruling, record.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Visible cash, count, announce, verify, drop, chips.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has ace counted 11; hard does not.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Bet changes, timing, decisions, signals, transfers, rounds.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Original wager returned; no profit.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ace only; close before peek.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Card, bankroll, equipment, limits or documentation problems.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Stop, protect, supervisor, surveillance if required, document.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Prevents memory-only reconstruction and protects fairness.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Fixed rule: draw 16 or less; stand all 17 or more.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Neutral, preserve, supervisor, facts, authorized ruling, record.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Visible cash, count, announce, verify, drop, chips.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has ace counted 11; hard does not.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Bet changes, timing, decisions, signals, transfers, rounds.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Original wager returned; no profit.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ace only; close before peek.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Card, bankroll, equipment, limits or documentation problems.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Stop, protect, supervisor, surveillance if required, document.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Prevents memory-only reconstruction and protects fairness.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Fixed rule: draw 16 or less; stand all 17 or more.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Neutral, preserve, supervisor, facts, authorized ruling, record.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Visible cash, count, announce, verify, drop, chips.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has ace counted 11; hard does not.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Bet changes, timing, decisions, signals, transfers, rounds.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Original wager returned; no profit.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ace only; close before peek.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Card, bankroll, equipment, limits or documentation problems.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Stop, protect, supervisor, surveillance if required, document.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50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Prevents memory-only reconstruction and protects fairness.</w:t>
            </w:r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Part D — 50 Payout Questions</w:t>
      </w:r>
    </w:p>
    <w:p>
      <w:r>
        <w:rPr>
          <w:rFonts w:ascii="Aptos" w:hAnsi="Aptos"/>
          <w:b w:val="0"/>
        </w:rPr>
        <w:t xml:space="preserve">1. Calculate </w:t>
      </w:r>
      <w:r>
        <w:rPr>
          <w:rFonts w:ascii="Aptos" w:hAnsi="Aptos"/>
          <w:b w:val="0"/>
          <w:color w:val="C00000"/>
        </w:rPr>
        <w:t>USD 10</w:t>
      </w:r>
      <w:r>
        <w:rPr>
          <w:rFonts w:ascii="Aptos" w:hAnsi="Aptos"/>
          <w:b w:val="0"/>
        </w:rPr>
        <w:t xml:space="preserve"> 1:1 win: __________</w:t>
      </w:r>
    </w:p>
    <w:p>
      <w:r>
        <w:rPr>
          <w:rFonts w:ascii="Aptos" w:hAnsi="Aptos"/>
          <w:b w:val="0"/>
        </w:rPr>
        <w:t xml:space="preserve">2. Calculate </w:t>
      </w:r>
      <w:r>
        <w:rPr>
          <w:rFonts w:ascii="Aptos" w:hAnsi="Aptos"/>
          <w:b w:val="0"/>
          <w:color w:val="C00000"/>
        </w:rPr>
        <w:t>USD 15</w:t>
      </w:r>
      <w:r>
        <w:rPr>
          <w:rFonts w:ascii="Aptos" w:hAnsi="Aptos"/>
          <w:b w:val="0"/>
        </w:rPr>
        <w:t xml:space="preserve"> 3:2 blackjack: __________</w:t>
      </w:r>
    </w:p>
    <w:p>
      <w:r>
        <w:rPr>
          <w:rFonts w:ascii="Aptos" w:hAnsi="Aptos"/>
          <w:b w:val="0"/>
        </w:rPr>
        <w:t xml:space="preserve">3. Calculate </w:t>
      </w:r>
      <w:r>
        <w:rPr>
          <w:rFonts w:ascii="Aptos" w:hAnsi="Aptos"/>
          <w:b w:val="0"/>
          <w:color w:val="C00000"/>
        </w:rPr>
        <w:t>USD 20</w:t>
      </w:r>
      <w:r>
        <w:rPr>
          <w:rFonts w:ascii="Aptos" w:hAnsi="Aptos"/>
          <w:b w:val="0"/>
        </w:rPr>
        <w:t xml:space="preserve"> 2:1 insurance: __________</w:t>
      </w:r>
    </w:p>
    <w:p>
      <w:r>
        <w:rPr>
          <w:rFonts w:ascii="Aptos" w:hAnsi="Aptos"/>
          <w:b w:val="0"/>
        </w:rPr>
        <w:t xml:space="preserve">4. Calculate </w:t>
      </w:r>
      <w:r>
        <w:rPr>
          <w:rFonts w:ascii="Aptos" w:hAnsi="Aptos"/>
          <w:b w:val="0"/>
          <w:color w:val="C00000"/>
        </w:rPr>
        <w:t>USD 25</w:t>
      </w:r>
      <w:r>
        <w:rPr>
          <w:rFonts w:ascii="Aptos" w:hAnsi="Aptos"/>
          <w:b w:val="0"/>
        </w:rPr>
        <w:t xml:space="preserve"> double-down 1:1 win: __________</w:t>
      </w:r>
    </w:p>
    <w:p>
      <w:r>
        <w:rPr>
          <w:rFonts w:ascii="Aptos" w:hAnsi="Aptos"/>
          <w:b w:val="0"/>
        </w:rPr>
        <w:t xml:space="preserve">5. Calculate </w:t>
      </w:r>
      <w:r>
        <w:rPr>
          <w:rFonts w:ascii="Aptos" w:hAnsi="Aptos"/>
          <w:b w:val="0"/>
          <w:color w:val="C00000"/>
        </w:rPr>
        <w:t>USD 30</w:t>
      </w:r>
      <w:r>
        <w:rPr>
          <w:rFonts w:ascii="Aptos" w:hAnsi="Aptos"/>
          <w:b w:val="0"/>
        </w:rPr>
        <w:t xml:space="preserve"> even money: __________</w:t>
      </w:r>
    </w:p>
    <w:p>
      <w:r>
        <w:rPr>
          <w:rFonts w:ascii="Aptos" w:hAnsi="Aptos"/>
          <w:b w:val="0"/>
        </w:rPr>
        <w:t xml:space="preserve">6. Calculate </w:t>
      </w:r>
      <w:r>
        <w:rPr>
          <w:rFonts w:ascii="Aptos" w:hAnsi="Aptos"/>
          <w:b w:val="0"/>
          <w:color w:val="C00000"/>
        </w:rPr>
        <w:t>USD 40</w:t>
      </w:r>
      <w:r>
        <w:rPr>
          <w:rFonts w:ascii="Aptos" w:hAnsi="Aptos"/>
          <w:b w:val="0"/>
        </w:rPr>
        <w:t xml:space="preserve"> 1:1 win: __________</w:t>
      </w:r>
    </w:p>
    <w:p>
      <w:r>
        <w:rPr>
          <w:rFonts w:ascii="Aptos" w:hAnsi="Aptos"/>
          <w:b w:val="0"/>
        </w:rPr>
        <w:t xml:space="preserve">7. Calculate </w:t>
      </w:r>
      <w:r>
        <w:rPr>
          <w:rFonts w:ascii="Aptos" w:hAnsi="Aptos"/>
          <w:b w:val="0"/>
          <w:color w:val="C00000"/>
        </w:rPr>
        <w:t>USD 50</w:t>
      </w:r>
      <w:r>
        <w:rPr>
          <w:rFonts w:ascii="Aptos" w:hAnsi="Aptos"/>
          <w:b w:val="0"/>
        </w:rPr>
        <w:t xml:space="preserve"> 3:2 blackjack: __________</w:t>
      </w:r>
    </w:p>
    <w:p>
      <w:r>
        <w:rPr>
          <w:rFonts w:ascii="Aptos" w:hAnsi="Aptos"/>
          <w:b w:val="0"/>
        </w:rPr>
        <w:t xml:space="preserve">8. Calculate </w:t>
      </w:r>
      <w:r>
        <w:rPr>
          <w:rFonts w:ascii="Aptos" w:hAnsi="Aptos"/>
          <w:b w:val="0"/>
          <w:color w:val="C00000"/>
        </w:rPr>
        <w:t>USD 75</w:t>
      </w:r>
      <w:r>
        <w:rPr>
          <w:rFonts w:ascii="Aptos" w:hAnsi="Aptos"/>
          <w:b w:val="0"/>
        </w:rPr>
        <w:t xml:space="preserve"> 2:1 insurance: __________</w:t>
      </w:r>
    </w:p>
    <w:p>
      <w:r>
        <w:rPr>
          <w:rFonts w:ascii="Aptos" w:hAnsi="Aptos"/>
          <w:b w:val="0"/>
        </w:rPr>
        <w:t xml:space="preserve">9. Calculate </w:t>
      </w:r>
      <w:r>
        <w:rPr>
          <w:rFonts w:ascii="Aptos" w:hAnsi="Aptos"/>
          <w:b w:val="0"/>
          <w:color w:val="C00000"/>
        </w:rPr>
        <w:t>USD 100</w:t>
      </w:r>
      <w:r>
        <w:rPr>
          <w:rFonts w:ascii="Aptos" w:hAnsi="Aptos"/>
          <w:b w:val="0"/>
        </w:rPr>
        <w:t xml:space="preserve"> double-down 1:1 win: __________</w:t>
      </w:r>
    </w:p>
    <w:p>
      <w:r>
        <w:rPr>
          <w:rFonts w:ascii="Aptos" w:hAnsi="Aptos"/>
          <w:b w:val="0"/>
        </w:rPr>
        <w:t xml:space="preserve">10. Calculate </w:t>
      </w:r>
      <w:r>
        <w:rPr>
          <w:rFonts w:ascii="Aptos" w:hAnsi="Aptos"/>
          <w:b w:val="0"/>
          <w:color w:val="C00000"/>
        </w:rPr>
        <w:t>USD 125</w:t>
      </w:r>
      <w:r>
        <w:rPr>
          <w:rFonts w:ascii="Aptos" w:hAnsi="Aptos"/>
          <w:b w:val="0"/>
        </w:rPr>
        <w:t xml:space="preserve"> even money: __________</w:t>
      </w:r>
    </w:p>
    <w:p>
      <w:r>
        <w:rPr>
          <w:rFonts w:ascii="Aptos" w:hAnsi="Aptos"/>
          <w:b w:val="0"/>
        </w:rPr>
        <w:t xml:space="preserve">11. Calculate </w:t>
      </w:r>
      <w:r>
        <w:rPr>
          <w:rFonts w:ascii="Aptos" w:hAnsi="Aptos"/>
          <w:b w:val="0"/>
          <w:color w:val="C00000"/>
        </w:rPr>
        <w:t>USD 10</w:t>
      </w:r>
      <w:r>
        <w:rPr>
          <w:rFonts w:ascii="Aptos" w:hAnsi="Aptos"/>
          <w:b w:val="0"/>
        </w:rPr>
        <w:t xml:space="preserve"> 1:1 win: __________</w:t>
      </w:r>
    </w:p>
    <w:p>
      <w:r>
        <w:rPr>
          <w:rFonts w:ascii="Aptos" w:hAnsi="Aptos"/>
          <w:b w:val="0"/>
        </w:rPr>
        <w:t xml:space="preserve">12. Calculate </w:t>
      </w:r>
      <w:r>
        <w:rPr>
          <w:rFonts w:ascii="Aptos" w:hAnsi="Aptos"/>
          <w:b w:val="0"/>
          <w:color w:val="C00000"/>
        </w:rPr>
        <w:t>USD 15</w:t>
      </w:r>
      <w:r>
        <w:rPr>
          <w:rFonts w:ascii="Aptos" w:hAnsi="Aptos"/>
          <w:b w:val="0"/>
        </w:rPr>
        <w:t xml:space="preserve"> 3:2 blackjack: __________</w:t>
      </w:r>
    </w:p>
    <w:p>
      <w:r>
        <w:rPr>
          <w:rFonts w:ascii="Aptos" w:hAnsi="Aptos"/>
          <w:b w:val="0"/>
        </w:rPr>
        <w:t xml:space="preserve">13. Calculate </w:t>
      </w:r>
      <w:r>
        <w:rPr>
          <w:rFonts w:ascii="Aptos" w:hAnsi="Aptos"/>
          <w:b w:val="0"/>
          <w:color w:val="C00000"/>
        </w:rPr>
        <w:t>USD 20</w:t>
      </w:r>
      <w:r>
        <w:rPr>
          <w:rFonts w:ascii="Aptos" w:hAnsi="Aptos"/>
          <w:b w:val="0"/>
        </w:rPr>
        <w:t xml:space="preserve"> 2:1 insurance: __________</w:t>
      </w:r>
    </w:p>
    <w:p>
      <w:r>
        <w:rPr>
          <w:rFonts w:ascii="Aptos" w:hAnsi="Aptos"/>
          <w:b w:val="0"/>
        </w:rPr>
        <w:t xml:space="preserve">14. Calculate </w:t>
      </w:r>
      <w:r>
        <w:rPr>
          <w:rFonts w:ascii="Aptos" w:hAnsi="Aptos"/>
          <w:b w:val="0"/>
          <w:color w:val="C00000"/>
        </w:rPr>
        <w:t>USD 25</w:t>
      </w:r>
      <w:r>
        <w:rPr>
          <w:rFonts w:ascii="Aptos" w:hAnsi="Aptos"/>
          <w:b w:val="0"/>
        </w:rPr>
        <w:t xml:space="preserve"> double-down 1:1 win: __________</w:t>
      </w:r>
    </w:p>
    <w:p>
      <w:r>
        <w:rPr>
          <w:rFonts w:ascii="Aptos" w:hAnsi="Aptos"/>
          <w:b w:val="0"/>
        </w:rPr>
        <w:t xml:space="preserve">15. Calculate </w:t>
      </w:r>
      <w:r>
        <w:rPr>
          <w:rFonts w:ascii="Aptos" w:hAnsi="Aptos"/>
          <w:b w:val="0"/>
          <w:color w:val="C00000"/>
        </w:rPr>
        <w:t>USD 30</w:t>
      </w:r>
      <w:r>
        <w:rPr>
          <w:rFonts w:ascii="Aptos" w:hAnsi="Aptos"/>
          <w:b w:val="0"/>
        </w:rPr>
        <w:t xml:space="preserve"> even money: __________</w:t>
      </w:r>
    </w:p>
    <w:p>
      <w:r>
        <w:rPr>
          <w:rFonts w:ascii="Aptos" w:hAnsi="Aptos"/>
          <w:b w:val="0"/>
        </w:rPr>
        <w:t xml:space="preserve">16. Calculate </w:t>
      </w:r>
      <w:r>
        <w:rPr>
          <w:rFonts w:ascii="Aptos" w:hAnsi="Aptos"/>
          <w:b w:val="0"/>
          <w:color w:val="C00000"/>
        </w:rPr>
        <w:t>USD 40</w:t>
      </w:r>
      <w:r>
        <w:rPr>
          <w:rFonts w:ascii="Aptos" w:hAnsi="Aptos"/>
          <w:b w:val="0"/>
        </w:rPr>
        <w:t xml:space="preserve"> 1:1 win: __________</w:t>
      </w:r>
    </w:p>
    <w:p>
      <w:r>
        <w:rPr>
          <w:rFonts w:ascii="Aptos" w:hAnsi="Aptos"/>
          <w:b w:val="0"/>
        </w:rPr>
        <w:t xml:space="preserve">17. Calculate </w:t>
      </w:r>
      <w:r>
        <w:rPr>
          <w:rFonts w:ascii="Aptos" w:hAnsi="Aptos"/>
          <w:b w:val="0"/>
          <w:color w:val="C00000"/>
        </w:rPr>
        <w:t>USD 50</w:t>
      </w:r>
      <w:r>
        <w:rPr>
          <w:rFonts w:ascii="Aptos" w:hAnsi="Aptos"/>
          <w:b w:val="0"/>
        </w:rPr>
        <w:t xml:space="preserve"> 3:2 blackjack: __________</w:t>
      </w:r>
    </w:p>
    <w:p>
      <w:r>
        <w:rPr>
          <w:rFonts w:ascii="Aptos" w:hAnsi="Aptos"/>
          <w:b w:val="0"/>
        </w:rPr>
        <w:t xml:space="preserve">18. Calculate </w:t>
      </w:r>
      <w:r>
        <w:rPr>
          <w:rFonts w:ascii="Aptos" w:hAnsi="Aptos"/>
          <w:b w:val="0"/>
          <w:color w:val="C00000"/>
        </w:rPr>
        <w:t>USD 75</w:t>
      </w:r>
      <w:r>
        <w:rPr>
          <w:rFonts w:ascii="Aptos" w:hAnsi="Aptos"/>
          <w:b w:val="0"/>
        </w:rPr>
        <w:t xml:space="preserve"> 2:1 insurance: __________</w:t>
      </w:r>
    </w:p>
    <w:p>
      <w:r>
        <w:rPr>
          <w:rFonts w:ascii="Aptos" w:hAnsi="Aptos"/>
          <w:b w:val="0"/>
        </w:rPr>
        <w:t xml:space="preserve">19. Calculate </w:t>
      </w:r>
      <w:r>
        <w:rPr>
          <w:rFonts w:ascii="Aptos" w:hAnsi="Aptos"/>
          <w:b w:val="0"/>
          <w:color w:val="C00000"/>
        </w:rPr>
        <w:t>USD 100</w:t>
      </w:r>
      <w:r>
        <w:rPr>
          <w:rFonts w:ascii="Aptos" w:hAnsi="Aptos"/>
          <w:b w:val="0"/>
        </w:rPr>
        <w:t xml:space="preserve"> double-down 1:1 win: __________</w:t>
      </w:r>
    </w:p>
    <w:p>
      <w:r>
        <w:rPr>
          <w:rFonts w:ascii="Aptos" w:hAnsi="Aptos"/>
          <w:b w:val="0"/>
        </w:rPr>
        <w:t xml:space="preserve">20. Calculate </w:t>
      </w:r>
      <w:r>
        <w:rPr>
          <w:rFonts w:ascii="Aptos" w:hAnsi="Aptos"/>
          <w:b w:val="0"/>
          <w:color w:val="C00000"/>
        </w:rPr>
        <w:t>USD 125</w:t>
      </w:r>
      <w:r>
        <w:rPr>
          <w:rFonts w:ascii="Aptos" w:hAnsi="Aptos"/>
          <w:b w:val="0"/>
        </w:rPr>
        <w:t xml:space="preserve"> even money: __________</w:t>
      </w:r>
    </w:p>
    <w:p>
      <w:r>
        <w:rPr>
          <w:rFonts w:ascii="Aptos" w:hAnsi="Aptos"/>
          <w:b w:val="0"/>
        </w:rPr>
        <w:t xml:space="preserve">21. Calculate </w:t>
      </w:r>
      <w:r>
        <w:rPr>
          <w:rFonts w:ascii="Aptos" w:hAnsi="Aptos"/>
          <w:b w:val="0"/>
          <w:color w:val="C00000"/>
        </w:rPr>
        <w:t>USD 10</w:t>
      </w:r>
      <w:r>
        <w:rPr>
          <w:rFonts w:ascii="Aptos" w:hAnsi="Aptos"/>
          <w:b w:val="0"/>
        </w:rPr>
        <w:t xml:space="preserve"> 1:1 win: __________</w:t>
      </w:r>
    </w:p>
    <w:p>
      <w:r>
        <w:rPr>
          <w:rFonts w:ascii="Aptos" w:hAnsi="Aptos"/>
          <w:b w:val="0"/>
        </w:rPr>
        <w:t xml:space="preserve">22. Calculate </w:t>
      </w:r>
      <w:r>
        <w:rPr>
          <w:rFonts w:ascii="Aptos" w:hAnsi="Aptos"/>
          <w:b w:val="0"/>
          <w:color w:val="C00000"/>
        </w:rPr>
        <w:t>USD 15</w:t>
      </w:r>
      <w:r>
        <w:rPr>
          <w:rFonts w:ascii="Aptos" w:hAnsi="Aptos"/>
          <w:b w:val="0"/>
        </w:rPr>
        <w:t xml:space="preserve"> 3:2 blackjack: __________</w:t>
      </w:r>
    </w:p>
    <w:p>
      <w:r>
        <w:rPr>
          <w:rFonts w:ascii="Aptos" w:hAnsi="Aptos"/>
          <w:b w:val="0"/>
        </w:rPr>
        <w:t xml:space="preserve">23. Calculate </w:t>
      </w:r>
      <w:r>
        <w:rPr>
          <w:rFonts w:ascii="Aptos" w:hAnsi="Aptos"/>
          <w:b w:val="0"/>
          <w:color w:val="C00000"/>
        </w:rPr>
        <w:t>USD 20</w:t>
      </w:r>
      <w:r>
        <w:rPr>
          <w:rFonts w:ascii="Aptos" w:hAnsi="Aptos"/>
          <w:b w:val="0"/>
        </w:rPr>
        <w:t xml:space="preserve"> 2:1 insurance: __________</w:t>
      </w:r>
    </w:p>
    <w:p>
      <w:r>
        <w:rPr>
          <w:rFonts w:ascii="Aptos" w:hAnsi="Aptos"/>
          <w:b w:val="0"/>
        </w:rPr>
        <w:t xml:space="preserve">24. Calculate </w:t>
      </w:r>
      <w:r>
        <w:rPr>
          <w:rFonts w:ascii="Aptos" w:hAnsi="Aptos"/>
          <w:b w:val="0"/>
          <w:color w:val="C00000"/>
        </w:rPr>
        <w:t>USD 25</w:t>
      </w:r>
      <w:r>
        <w:rPr>
          <w:rFonts w:ascii="Aptos" w:hAnsi="Aptos"/>
          <w:b w:val="0"/>
        </w:rPr>
        <w:t xml:space="preserve"> double-down 1:1 win: __________</w:t>
      </w:r>
    </w:p>
    <w:p>
      <w:r>
        <w:rPr>
          <w:rFonts w:ascii="Aptos" w:hAnsi="Aptos"/>
          <w:b w:val="0"/>
        </w:rPr>
        <w:t xml:space="preserve">25. Calculate </w:t>
      </w:r>
      <w:r>
        <w:rPr>
          <w:rFonts w:ascii="Aptos" w:hAnsi="Aptos"/>
          <w:b w:val="0"/>
          <w:color w:val="C00000"/>
        </w:rPr>
        <w:t>USD 30</w:t>
      </w:r>
      <w:r>
        <w:rPr>
          <w:rFonts w:ascii="Aptos" w:hAnsi="Aptos"/>
          <w:b w:val="0"/>
        </w:rPr>
        <w:t xml:space="preserve"> even money: __________</w:t>
      </w:r>
    </w:p>
    <w:p>
      <w:r>
        <w:rPr>
          <w:rFonts w:ascii="Aptos" w:hAnsi="Aptos"/>
          <w:b w:val="0"/>
        </w:rPr>
        <w:t xml:space="preserve">26. Calculate </w:t>
      </w:r>
      <w:r>
        <w:rPr>
          <w:rFonts w:ascii="Aptos" w:hAnsi="Aptos"/>
          <w:b w:val="0"/>
          <w:color w:val="C00000"/>
        </w:rPr>
        <w:t>USD 40</w:t>
      </w:r>
      <w:r>
        <w:rPr>
          <w:rFonts w:ascii="Aptos" w:hAnsi="Aptos"/>
          <w:b w:val="0"/>
        </w:rPr>
        <w:t xml:space="preserve"> 1:1 win: __________</w:t>
      </w:r>
    </w:p>
    <w:p>
      <w:r>
        <w:rPr>
          <w:rFonts w:ascii="Aptos" w:hAnsi="Aptos"/>
          <w:b w:val="0"/>
        </w:rPr>
        <w:t xml:space="preserve">27. Calculate </w:t>
      </w:r>
      <w:r>
        <w:rPr>
          <w:rFonts w:ascii="Aptos" w:hAnsi="Aptos"/>
          <w:b w:val="0"/>
          <w:color w:val="C00000"/>
        </w:rPr>
        <w:t>USD 50</w:t>
      </w:r>
      <w:r>
        <w:rPr>
          <w:rFonts w:ascii="Aptos" w:hAnsi="Aptos"/>
          <w:b w:val="0"/>
        </w:rPr>
        <w:t xml:space="preserve"> 3:2 blackjack: __________</w:t>
      </w:r>
    </w:p>
    <w:p>
      <w:r>
        <w:rPr>
          <w:rFonts w:ascii="Aptos" w:hAnsi="Aptos"/>
          <w:b w:val="0"/>
        </w:rPr>
        <w:t xml:space="preserve">28. Calculate </w:t>
      </w:r>
      <w:r>
        <w:rPr>
          <w:rFonts w:ascii="Aptos" w:hAnsi="Aptos"/>
          <w:b w:val="0"/>
          <w:color w:val="C00000"/>
        </w:rPr>
        <w:t>USD 75</w:t>
      </w:r>
      <w:r>
        <w:rPr>
          <w:rFonts w:ascii="Aptos" w:hAnsi="Aptos"/>
          <w:b w:val="0"/>
        </w:rPr>
        <w:t xml:space="preserve"> 2:1 insurance: __________</w:t>
      </w:r>
    </w:p>
    <w:p>
      <w:r>
        <w:rPr>
          <w:rFonts w:ascii="Aptos" w:hAnsi="Aptos"/>
          <w:b w:val="0"/>
        </w:rPr>
        <w:t xml:space="preserve">29. Calculate </w:t>
      </w:r>
      <w:r>
        <w:rPr>
          <w:rFonts w:ascii="Aptos" w:hAnsi="Aptos"/>
          <w:b w:val="0"/>
          <w:color w:val="C00000"/>
        </w:rPr>
        <w:t>USD 100</w:t>
      </w:r>
      <w:r>
        <w:rPr>
          <w:rFonts w:ascii="Aptos" w:hAnsi="Aptos"/>
          <w:b w:val="0"/>
        </w:rPr>
        <w:t xml:space="preserve"> double-down 1:1 win: __________</w:t>
      </w:r>
    </w:p>
    <w:p>
      <w:r>
        <w:rPr>
          <w:rFonts w:ascii="Aptos" w:hAnsi="Aptos"/>
          <w:b w:val="0"/>
        </w:rPr>
        <w:t xml:space="preserve">30. Calculate </w:t>
      </w:r>
      <w:r>
        <w:rPr>
          <w:rFonts w:ascii="Aptos" w:hAnsi="Aptos"/>
          <w:b w:val="0"/>
          <w:color w:val="C00000"/>
        </w:rPr>
        <w:t>USD 125</w:t>
      </w:r>
      <w:r>
        <w:rPr>
          <w:rFonts w:ascii="Aptos" w:hAnsi="Aptos"/>
          <w:b w:val="0"/>
        </w:rPr>
        <w:t xml:space="preserve"> even money: __________</w:t>
      </w:r>
    </w:p>
    <w:p>
      <w:r>
        <w:rPr>
          <w:rFonts w:ascii="Aptos" w:hAnsi="Aptos"/>
          <w:b w:val="0"/>
        </w:rPr>
        <w:t xml:space="preserve">31. Calculate </w:t>
      </w:r>
      <w:r>
        <w:rPr>
          <w:rFonts w:ascii="Aptos" w:hAnsi="Aptos"/>
          <w:b w:val="0"/>
          <w:color w:val="C00000"/>
        </w:rPr>
        <w:t>USD 10</w:t>
      </w:r>
      <w:r>
        <w:rPr>
          <w:rFonts w:ascii="Aptos" w:hAnsi="Aptos"/>
          <w:b w:val="0"/>
        </w:rPr>
        <w:t xml:space="preserve"> 1:1 win: __________</w:t>
      </w:r>
    </w:p>
    <w:p>
      <w:r>
        <w:rPr>
          <w:rFonts w:ascii="Aptos" w:hAnsi="Aptos"/>
          <w:b w:val="0"/>
        </w:rPr>
        <w:t xml:space="preserve">32. Calculate </w:t>
      </w:r>
      <w:r>
        <w:rPr>
          <w:rFonts w:ascii="Aptos" w:hAnsi="Aptos"/>
          <w:b w:val="0"/>
          <w:color w:val="C00000"/>
        </w:rPr>
        <w:t>USD 15</w:t>
      </w:r>
      <w:r>
        <w:rPr>
          <w:rFonts w:ascii="Aptos" w:hAnsi="Aptos"/>
          <w:b w:val="0"/>
        </w:rPr>
        <w:t xml:space="preserve"> 3:2 blackjack: __________</w:t>
      </w:r>
    </w:p>
    <w:p>
      <w:r>
        <w:rPr>
          <w:rFonts w:ascii="Aptos" w:hAnsi="Aptos"/>
          <w:b w:val="0"/>
        </w:rPr>
        <w:t xml:space="preserve">33. Calculate </w:t>
      </w:r>
      <w:r>
        <w:rPr>
          <w:rFonts w:ascii="Aptos" w:hAnsi="Aptos"/>
          <w:b w:val="0"/>
          <w:color w:val="C00000"/>
        </w:rPr>
        <w:t>USD 20</w:t>
      </w:r>
      <w:r>
        <w:rPr>
          <w:rFonts w:ascii="Aptos" w:hAnsi="Aptos"/>
          <w:b w:val="0"/>
        </w:rPr>
        <w:t xml:space="preserve"> 2:1 insurance: __________</w:t>
      </w:r>
    </w:p>
    <w:p>
      <w:r>
        <w:rPr>
          <w:rFonts w:ascii="Aptos" w:hAnsi="Aptos"/>
          <w:b w:val="0"/>
        </w:rPr>
        <w:t xml:space="preserve">34. Calculate </w:t>
      </w:r>
      <w:r>
        <w:rPr>
          <w:rFonts w:ascii="Aptos" w:hAnsi="Aptos"/>
          <w:b w:val="0"/>
          <w:color w:val="C00000"/>
        </w:rPr>
        <w:t>USD 25</w:t>
      </w:r>
      <w:r>
        <w:rPr>
          <w:rFonts w:ascii="Aptos" w:hAnsi="Aptos"/>
          <w:b w:val="0"/>
        </w:rPr>
        <w:t xml:space="preserve"> double-down 1:1 win: __________</w:t>
      </w:r>
    </w:p>
    <w:p>
      <w:r>
        <w:rPr>
          <w:rFonts w:ascii="Aptos" w:hAnsi="Aptos"/>
          <w:b w:val="0"/>
        </w:rPr>
        <w:t xml:space="preserve">35. Calculate </w:t>
      </w:r>
      <w:r>
        <w:rPr>
          <w:rFonts w:ascii="Aptos" w:hAnsi="Aptos"/>
          <w:b w:val="0"/>
          <w:color w:val="C00000"/>
        </w:rPr>
        <w:t>USD 30</w:t>
      </w:r>
      <w:r>
        <w:rPr>
          <w:rFonts w:ascii="Aptos" w:hAnsi="Aptos"/>
          <w:b w:val="0"/>
        </w:rPr>
        <w:t xml:space="preserve"> even money: __________</w:t>
      </w:r>
    </w:p>
    <w:p>
      <w:r>
        <w:rPr>
          <w:rFonts w:ascii="Aptos" w:hAnsi="Aptos"/>
          <w:b w:val="0"/>
        </w:rPr>
        <w:t xml:space="preserve">36. Calculate </w:t>
      </w:r>
      <w:r>
        <w:rPr>
          <w:rFonts w:ascii="Aptos" w:hAnsi="Aptos"/>
          <w:b w:val="0"/>
          <w:color w:val="C00000"/>
        </w:rPr>
        <w:t>USD 40</w:t>
      </w:r>
      <w:r>
        <w:rPr>
          <w:rFonts w:ascii="Aptos" w:hAnsi="Aptos"/>
          <w:b w:val="0"/>
        </w:rPr>
        <w:t xml:space="preserve"> 1:1 win: __________</w:t>
      </w:r>
    </w:p>
    <w:p>
      <w:r>
        <w:rPr>
          <w:rFonts w:ascii="Aptos" w:hAnsi="Aptos"/>
          <w:b w:val="0"/>
        </w:rPr>
        <w:t xml:space="preserve">37. Calculate </w:t>
      </w:r>
      <w:r>
        <w:rPr>
          <w:rFonts w:ascii="Aptos" w:hAnsi="Aptos"/>
          <w:b w:val="0"/>
          <w:color w:val="C00000"/>
        </w:rPr>
        <w:t>USD 50</w:t>
      </w:r>
      <w:r>
        <w:rPr>
          <w:rFonts w:ascii="Aptos" w:hAnsi="Aptos"/>
          <w:b w:val="0"/>
        </w:rPr>
        <w:t xml:space="preserve"> 3:2 blackjack: __________</w:t>
      </w:r>
    </w:p>
    <w:p>
      <w:r>
        <w:rPr>
          <w:rFonts w:ascii="Aptos" w:hAnsi="Aptos"/>
          <w:b w:val="0"/>
        </w:rPr>
        <w:t xml:space="preserve">38. Calculate </w:t>
      </w:r>
      <w:r>
        <w:rPr>
          <w:rFonts w:ascii="Aptos" w:hAnsi="Aptos"/>
          <w:b w:val="0"/>
          <w:color w:val="C00000"/>
        </w:rPr>
        <w:t>USD 75</w:t>
      </w:r>
      <w:r>
        <w:rPr>
          <w:rFonts w:ascii="Aptos" w:hAnsi="Aptos"/>
          <w:b w:val="0"/>
        </w:rPr>
        <w:t xml:space="preserve"> 2:1 insurance: __________</w:t>
      </w:r>
    </w:p>
    <w:p>
      <w:r>
        <w:rPr>
          <w:rFonts w:ascii="Aptos" w:hAnsi="Aptos"/>
          <w:b w:val="0"/>
        </w:rPr>
        <w:t xml:space="preserve">39. Calculate </w:t>
      </w:r>
      <w:r>
        <w:rPr>
          <w:rFonts w:ascii="Aptos" w:hAnsi="Aptos"/>
          <w:b w:val="0"/>
          <w:color w:val="C00000"/>
        </w:rPr>
        <w:t>USD 100</w:t>
      </w:r>
      <w:r>
        <w:rPr>
          <w:rFonts w:ascii="Aptos" w:hAnsi="Aptos"/>
          <w:b w:val="0"/>
        </w:rPr>
        <w:t xml:space="preserve"> double-down 1:1 win: __________</w:t>
      </w:r>
    </w:p>
    <w:p>
      <w:r>
        <w:rPr>
          <w:rFonts w:ascii="Aptos" w:hAnsi="Aptos"/>
          <w:b w:val="0"/>
        </w:rPr>
        <w:t xml:space="preserve">40. Calculate </w:t>
      </w:r>
      <w:r>
        <w:rPr>
          <w:rFonts w:ascii="Aptos" w:hAnsi="Aptos"/>
          <w:b w:val="0"/>
          <w:color w:val="C00000"/>
        </w:rPr>
        <w:t>USD 125</w:t>
      </w:r>
      <w:r>
        <w:rPr>
          <w:rFonts w:ascii="Aptos" w:hAnsi="Aptos"/>
          <w:b w:val="0"/>
        </w:rPr>
        <w:t xml:space="preserve"> even money: __________</w:t>
      </w:r>
    </w:p>
    <w:p>
      <w:r>
        <w:rPr>
          <w:rFonts w:ascii="Aptos" w:hAnsi="Aptos"/>
          <w:b w:val="0"/>
        </w:rPr>
        <w:t xml:space="preserve">41. Calculate </w:t>
      </w:r>
      <w:r>
        <w:rPr>
          <w:rFonts w:ascii="Aptos" w:hAnsi="Aptos"/>
          <w:b w:val="0"/>
          <w:color w:val="C00000"/>
        </w:rPr>
        <w:t>USD 10</w:t>
      </w:r>
      <w:r>
        <w:rPr>
          <w:rFonts w:ascii="Aptos" w:hAnsi="Aptos"/>
          <w:b w:val="0"/>
        </w:rPr>
        <w:t xml:space="preserve"> 1:1 win: __________</w:t>
      </w:r>
    </w:p>
    <w:p>
      <w:r>
        <w:rPr>
          <w:rFonts w:ascii="Aptos" w:hAnsi="Aptos"/>
          <w:b w:val="0"/>
        </w:rPr>
        <w:t xml:space="preserve">42. Calculate </w:t>
      </w:r>
      <w:r>
        <w:rPr>
          <w:rFonts w:ascii="Aptos" w:hAnsi="Aptos"/>
          <w:b w:val="0"/>
          <w:color w:val="C00000"/>
        </w:rPr>
        <w:t>USD 15</w:t>
      </w:r>
      <w:r>
        <w:rPr>
          <w:rFonts w:ascii="Aptos" w:hAnsi="Aptos"/>
          <w:b w:val="0"/>
        </w:rPr>
        <w:t xml:space="preserve"> 3:2 blackjack: __________</w:t>
      </w:r>
    </w:p>
    <w:p>
      <w:r>
        <w:rPr>
          <w:rFonts w:ascii="Aptos" w:hAnsi="Aptos"/>
          <w:b w:val="0"/>
        </w:rPr>
        <w:t xml:space="preserve">43. Calculate </w:t>
      </w:r>
      <w:r>
        <w:rPr>
          <w:rFonts w:ascii="Aptos" w:hAnsi="Aptos"/>
          <w:b w:val="0"/>
          <w:color w:val="C00000"/>
        </w:rPr>
        <w:t>USD 20</w:t>
      </w:r>
      <w:r>
        <w:rPr>
          <w:rFonts w:ascii="Aptos" w:hAnsi="Aptos"/>
          <w:b w:val="0"/>
        </w:rPr>
        <w:t xml:space="preserve"> 2:1 insurance: __________</w:t>
      </w:r>
    </w:p>
    <w:p>
      <w:r>
        <w:rPr>
          <w:rFonts w:ascii="Aptos" w:hAnsi="Aptos"/>
          <w:b w:val="0"/>
        </w:rPr>
        <w:t xml:space="preserve">44. Calculate </w:t>
      </w:r>
      <w:r>
        <w:rPr>
          <w:rFonts w:ascii="Aptos" w:hAnsi="Aptos"/>
          <w:b w:val="0"/>
          <w:color w:val="C00000"/>
        </w:rPr>
        <w:t>USD 25</w:t>
      </w:r>
      <w:r>
        <w:rPr>
          <w:rFonts w:ascii="Aptos" w:hAnsi="Aptos"/>
          <w:b w:val="0"/>
        </w:rPr>
        <w:t xml:space="preserve"> double-down 1:1 win: __________</w:t>
      </w:r>
    </w:p>
    <w:p>
      <w:r>
        <w:rPr>
          <w:rFonts w:ascii="Aptos" w:hAnsi="Aptos"/>
          <w:b w:val="0"/>
        </w:rPr>
        <w:t xml:space="preserve">45. Calculate </w:t>
      </w:r>
      <w:r>
        <w:rPr>
          <w:rFonts w:ascii="Aptos" w:hAnsi="Aptos"/>
          <w:b w:val="0"/>
          <w:color w:val="C00000"/>
        </w:rPr>
        <w:t>USD 30</w:t>
      </w:r>
      <w:r>
        <w:rPr>
          <w:rFonts w:ascii="Aptos" w:hAnsi="Aptos"/>
          <w:b w:val="0"/>
        </w:rPr>
        <w:t xml:space="preserve"> even money: __________</w:t>
      </w:r>
    </w:p>
    <w:p>
      <w:r>
        <w:rPr>
          <w:rFonts w:ascii="Aptos" w:hAnsi="Aptos"/>
          <w:b w:val="0"/>
        </w:rPr>
        <w:t xml:space="preserve">46. Calculate </w:t>
      </w:r>
      <w:r>
        <w:rPr>
          <w:rFonts w:ascii="Aptos" w:hAnsi="Aptos"/>
          <w:b w:val="0"/>
          <w:color w:val="C00000"/>
        </w:rPr>
        <w:t>USD 40</w:t>
      </w:r>
      <w:r>
        <w:rPr>
          <w:rFonts w:ascii="Aptos" w:hAnsi="Aptos"/>
          <w:b w:val="0"/>
        </w:rPr>
        <w:t xml:space="preserve"> 1:1 win: __________</w:t>
      </w:r>
    </w:p>
    <w:p>
      <w:r>
        <w:rPr>
          <w:rFonts w:ascii="Aptos" w:hAnsi="Aptos"/>
          <w:b w:val="0"/>
        </w:rPr>
        <w:t xml:space="preserve">47. Calculate </w:t>
      </w:r>
      <w:r>
        <w:rPr>
          <w:rFonts w:ascii="Aptos" w:hAnsi="Aptos"/>
          <w:b w:val="0"/>
          <w:color w:val="C00000"/>
        </w:rPr>
        <w:t>USD 50</w:t>
      </w:r>
      <w:r>
        <w:rPr>
          <w:rFonts w:ascii="Aptos" w:hAnsi="Aptos"/>
          <w:b w:val="0"/>
        </w:rPr>
        <w:t xml:space="preserve"> 3:2 blackjack: __________</w:t>
      </w:r>
    </w:p>
    <w:p>
      <w:r>
        <w:rPr>
          <w:rFonts w:ascii="Aptos" w:hAnsi="Aptos"/>
          <w:b w:val="0"/>
        </w:rPr>
        <w:t xml:space="preserve">48. Calculate </w:t>
      </w:r>
      <w:r>
        <w:rPr>
          <w:rFonts w:ascii="Aptos" w:hAnsi="Aptos"/>
          <w:b w:val="0"/>
          <w:color w:val="C00000"/>
        </w:rPr>
        <w:t>USD 75</w:t>
      </w:r>
      <w:r>
        <w:rPr>
          <w:rFonts w:ascii="Aptos" w:hAnsi="Aptos"/>
          <w:b w:val="0"/>
        </w:rPr>
        <w:t xml:space="preserve"> 2:1 insurance: __________</w:t>
      </w:r>
    </w:p>
    <w:p>
      <w:r>
        <w:rPr>
          <w:rFonts w:ascii="Aptos" w:hAnsi="Aptos"/>
          <w:b w:val="0"/>
        </w:rPr>
        <w:t xml:space="preserve">49. Calculate </w:t>
      </w:r>
      <w:r>
        <w:rPr>
          <w:rFonts w:ascii="Aptos" w:hAnsi="Aptos"/>
          <w:b w:val="0"/>
          <w:color w:val="C00000"/>
        </w:rPr>
        <w:t>USD 100</w:t>
      </w:r>
      <w:r>
        <w:rPr>
          <w:rFonts w:ascii="Aptos" w:hAnsi="Aptos"/>
          <w:b w:val="0"/>
        </w:rPr>
        <w:t xml:space="preserve"> double-down 1:1 win: __________</w:t>
      </w:r>
    </w:p>
    <w:p>
      <w:r>
        <w:rPr>
          <w:rFonts w:ascii="Aptos" w:hAnsi="Aptos"/>
          <w:b w:val="0"/>
        </w:rPr>
        <w:t xml:space="preserve">50. Calculate </w:t>
      </w:r>
      <w:r>
        <w:rPr>
          <w:rFonts w:ascii="Aptos" w:hAnsi="Aptos"/>
          <w:b w:val="0"/>
          <w:color w:val="C00000"/>
        </w:rPr>
        <w:t>USD 125</w:t>
      </w:r>
      <w:r>
        <w:rPr>
          <w:rFonts w:ascii="Aptos" w:hAnsi="Aptos"/>
          <w:b w:val="0"/>
        </w:rPr>
        <w:t xml:space="preserve"> even money: __________</w:t>
      </w:r>
    </w:p>
    <w:p>
      <w:pPr>
        <w:pStyle w:val="Heading2"/>
        <w:pageBreakBefore w:val="0"/>
      </w:pPr>
      <w:r>
        <w:rPr>
          <w:rFonts w:ascii="Aptos" w:hAnsi="Aptos"/>
          <w:b/>
        </w:rPr>
        <w:t>Answer Key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No.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Answer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22.5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 xml:space="preserve"> profit on doubled wager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30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75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200</w:t>
            </w:r>
            <w:r>
              <w:rPr>
                <w:rFonts w:ascii="Aptos" w:hAnsi="Aptos"/>
                <w:sz w:val="18"/>
              </w:rPr>
              <w:t xml:space="preserve"> profit on doubled wager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125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22.5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 xml:space="preserve"> profit on doubled wager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30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75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200</w:t>
            </w:r>
            <w:r>
              <w:rPr>
                <w:rFonts w:ascii="Aptos" w:hAnsi="Aptos"/>
                <w:sz w:val="18"/>
              </w:rPr>
              <w:t xml:space="preserve"> profit on doubled wager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125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22.5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 xml:space="preserve"> profit on doubled wager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30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75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29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200</w:t>
            </w:r>
            <w:r>
              <w:rPr>
                <w:rFonts w:ascii="Aptos" w:hAnsi="Aptos"/>
                <w:sz w:val="18"/>
              </w:rPr>
              <w:t xml:space="preserve"> profit on doubled wager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125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22.5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 xml:space="preserve"> profit on doubled wager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30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75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38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200</w:t>
            </w:r>
            <w:r>
              <w:rPr>
                <w:rFonts w:ascii="Aptos" w:hAnsi="Aptos"/>
                <w:sz w:val="18"/>
              </w:rPr>
              <w:t xml:space="preserve"> profit on doubled wager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125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22.5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  <w:r>
              <w:rPr>
                <w:rFonts w:ascii="Aptos" w:hAnsi="Aptos"/>
                <w:sz w:val="18"/>
              </w:rPr>
              <w:t xml:space="preserve"> profit on doubled wager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30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75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49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200</w:t>
            </w:r>
            <w:r>
              <w:rPr>
                <w:rFonts w:ascii="Aptos" w:hAnsi="Aptos"/>
                <w:sz w:val="18"/>
              </w:rPr>
              <w:t xml:space="preserve"> profit on doubled wager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50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125</w:t>
            </w:r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Part E — Scenario Banks</w:t>
      </w:r>
    </w:p>
    <w:p>
      <w:pPr>
        <w:pStyle w:val="Heading2"/>
        <w:pageBreakBefore w:val="0"/>
      </w:pPr>
      <w:r>
        <w:rPr>
          <w:rFonts w:ascii="Aptos" w:hAnsi="Aptos"/>
          <w:b/>
        </w:rPr>
        <w:t>25 Irregularity Questions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No.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Question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Trainer key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Wrong card: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Exposed hole card: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Extra card: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Late wager: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Incorrect payout: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Wrong card: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Exposed hole card: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Extra card: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Late wager: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Incorrect payout: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Wrong card: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Exposed hole card: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Extra card: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Late wager: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Incorrect payout: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Wrong card: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Exposed hole card: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Extra card: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Late wager: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Incorrect payout: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21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Wrong card: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Exposed hole card: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23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Extra card: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Late wager: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25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Incorrect payout: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20 Guest-Service Scenarios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No.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Question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Trainer key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Rule question: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Upset guest: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Novice player: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Payout dispute: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Closure: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Rule question: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Upset guest: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Novice player: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Payout dispute: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Rule question: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Upset guest: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Novice player: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Payout dispute: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Closure: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Rule question: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Upset guest: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Novice player: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Payout dispute: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Closure: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20 Game-Protection Scenarios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No.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Question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Trainer key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Capping: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Bet progression: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Signaling: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Card touching: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Chip transfer: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Capping: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Bet progression: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Signaling: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Card touching: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Chip transfer: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Capping: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Bet progression: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Signaling: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Card touching: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Chip transfer: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Capping: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Bet progression: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Signaling: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Card touching: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Chip transfer: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15 AML Questions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No.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Question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Trainer key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Large buy-in: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Minimal play cash-out: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Structuring: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Third-party chips: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Chip walking: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Large buy-in: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Minimal play cash-out: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Structuring: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Third-party chips: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Chip walking: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Large buy-in: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Minimal play cash-out: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Structuring: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Third-party chips: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Chip walking: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15 Responsible-Gaming Questions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No.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Question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Trainer key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Chasing losses: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Distress: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Self-exclusion: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Credit request: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Impaired guest: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Chasing losses: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Distress: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Self-exclusion: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Credit request: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Impaired guest: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Chasing losses: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Distress: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Self-exclusion: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Credit request: state dealer action, supervisor call, evidence and prohibited response.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Impaired guest: state dealer action, supervisor call, evidence and prohibited response.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Report facts; stop/protect as needed; call supervisor; do not accuse, promise, diagnose or tip off.</w:t>
            </w:r>
          </w:p>
        </w:tc>
      </w:tr>
    </w:tbl>
    <w:p>
      <w:pPr>
        <w:pStyle w:val="Heading1"/>
        <w:pageBreakBefore/>
      </w:pPr>
      <w:r>
        <w:rPr>
          <w:rFonts w:ascii="Aptos" w:hAnsi="Aptos"/>
          <w:b/>
        </w:rPr>
        <w:t>Practical Assessments</w:t>
      </w:r>
    </w:p>
    <w:p>
      <w:pPr>
        <w:pStyle w:val="Heading2"/>
        <w:pageBreakBefore w:val="0"/>
      </w:pPr>
      <w:r>
        <w:rPr>
          <w:rFonts w:ascii="Aptos" w:hAnsi="Aptos"/>
          <w:b/>
        </w:rPr>
        <w:t>1. Equipment setup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equipment setup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2. Chip handling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chip handling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3. Card handling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card handling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4. Manual shuffle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manual shuffle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5. Automatic shuffler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automatic shuffler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6. Initial deal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initial deal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7. Hit and stand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hit and stand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8. Double down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double down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9. Split hands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split hands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10. Split aces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split aces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11. Insurance and even money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insurance and even money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12. Dealer hand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dealer hand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13. Standard payouts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standard payouts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14. Blackjack payouts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blackjack payouts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15. Full-table dealing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full-table dealing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16. Cash buy-in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cash buy-in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17. Color change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color change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18. Fill and credit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fill and credit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19. Irregularity response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irregularity response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20. Guest dispute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guest dispute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21. Game protection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game protection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22. Table opening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table opening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23. Table closing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table closing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24. Final practical examination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Element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Requirement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Objective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Demonstrate final practical examination under approved S17 procedure.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Setup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Standardized table, equipment and scenario.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 instruction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Complete without coaching; call supervisor when required.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Scoring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Accuracy, sequence, control, communication and pace.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Critical controls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Cards, chips, cash, wagers, hole card, S17 and authority.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Automatic failure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Material critical-control failure or unsafe unauthorized action.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Pass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Competent on mandatory controls and approved score.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Remediation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Targeted coaching and reassessment.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Sign-off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Student, assessor and approving trainer/panel.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1368" w:left="1037" w:header="346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b/>
        <w:color w:val="C00000"/>
        <w:sz w:val="15"/>
      </w:rPr>
      <w:t>MANAGEMENT CONTROL: All monetary amounts and program thresholds are model values. Casino management must decide, approve and replace them before operational use.</w:t>
    </w:r>
  </w:p>
  <w:p>
    <w:pPr>
      <w:jc w:val="center"/>
    </w:pPr>
    <w:r>
      <w:rPr>
        <w:rFonts w:ascii="Aptos" w:hAnsi="Aptos"/>
        <w:color w:val="666666"/>
        <w:sz w:val="16"/>
      </w:rPr>
      <w:t xml:space="preserve">CasinoOpsAI controlled training model  •  Page </w:t>
    </w:r>
    <w:r>
      <w:rPr>
        <w:rFonts w:ascii="Aptos" w:hAnsi="Aptos"/>
        <w:color w:val="666666"/>
        <w:sz w:val="16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b/>
        <w:color w:val="12314A"/>
        <w:sz w:val="16"/>
      </w:rPr>
      <w:t>BLACKJACK ASSESSMENTS AND EXAMINATIONS — S17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9" w:lineRule="auto"/>
    </w:pPr>
    <w:rPr>
      <w:rFonts w:ascii="Aptos" w:hAnsi="Aptos"/>
      <w:color w:val="1F2937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314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B728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ptos" w:hAnsi="Aptos"/>
      <w:b/>
      <w:bCs/>
      <w:color w:val="1F2937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 w:before="160"/>
      <w:contextualSpacing/>
    </w:pPr>
    <w:rPr>
      <w:rFonts w:asciiTheme="majorHAnsi" w:eastAsiaTheme="majorEastAsia" w:hAnsiTheme="majorHAnsi" w:cstheme="majorBidi" w:ascii="Aptos Display" w:hAnsi="Aptos Display"/>
      <w:b/>
      <w:color w:val="12314A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160" w:after="80"/>
    </w:pPr>
    <w:rPr>
      <w:rFonts w:asciiTheme="majorHAnsi" w:eastAsiaTheme="majorEastAsia" w:hAnsiTheme="majorHAnsi" w:cstheme="majorBidi" w:ascii="Aptos Display" w:hAnsi="Aptos Display"/>
      <w:b/>
      <w:i/>
      <w:iCs/>
      <w:color w:val="0B7285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ManagementNotice">
    <w:name w:val="Management Notice"/>
    <w:rPr>
      <w:rFonts w:ascii="Aptos" w:hAnsi="Aptos"/>
      <w:b/>
      <w:color w:val="C00000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